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1A3" w:rsidRDefault="00B94681">
      <w:pPr>
        <w:spacing w:before="111" w:line="226" w:lineRule="auto"/>
        <w:rPr>
          <w:rFonts w:ascii="黑体" w:eastAsia="黑体" w:hAnsi="黑体" w:cs="黑体" w:hint="eastAsia"/>
          <w:sz w:val="34"/>
          <w:szCs w:val="34"/>
        </w:rPr>
      </w:pPr>
      <w:r>
        <w:rPr>
          <w:rFonts w:ascii="黑体" w:eastAsia="黑体" w:hAnsi="黑体" w:cs="黑体"/>
          <w:spacing w:val="10"/>
          <w:sz w:val="34"/>
          <w:szCs w:val="34"/>
        </w:rPr>
        <w:t>水平四（</w:t>
      </w:r>
      <w:r>
        <w:rPr>
          <w:rFonts w:ascii="黑体" w:eastAsia="黑体" w:hAnsi="黑体" w:cs="黑体" w:hint="eastAsia"/>
          <w:spacing w:val="10"/>
          <w:sz w:val="34"/>
          <w:szCs w:val="34"/>
        </w:rPr>
        <w:t>八</w:t>
      </w:r>
      <w:r>
        <w:rPr>
          <w:rFonts w:ascii="黑体" w:eastAsia="黑体" w:hAnsi="黑体" w:cs="黑体"/>
          <w:spacing w:val="10"/>
          <w:sz w:val="34"/>
          <w:szCs w:val="34"/>
        </w:rPr>
        <w:t>年级）</w:t>
      </w:r>
      <w:r>
        <w:rPr>
          <w:rFonts w:ascii="黑体" w:eastAsia="黑体" w:hAnsi="黑体" w:cs="黑体" w:hint="eastAsia"/>
          <w:spacing w:val="10"/>
          <w:sz w:val="34"/>
          <w:szCs w:val="34"/>
        </w:rPr>
        <w:t>田径类快速跑主题的</w:t>
      </w:r>
      <w:r w:rsidR="00610E0D">
        <w:rPr>
          <w:rFonts w:ascii="黑体" w:eastAsia="黑体" w:hAnsi="黑体" w:cs="黑体"/>
          <w:spacing w:val="10"/>
          <w:sz w:val="34"/>
          <w:szCs w:val="34"/>
        </w:rPr>
        <w:t>大单元教学计划</w:t>
      </w:r>
    </w:p>
    <w:p w:rsidR="008221A3" w:rsidRDefault="00B94681">
      <w:pPr>
        <w:pStyle w:val="a3"/>
        <w:spacing w:before="149" w:line="221" w:lineRule="auto"/>
        <w:ind w:left="1907"/>
        <w:rPr>
          <w:b/>
          <w:bCs/>
          <w:sz w:val="36"/>
          <w:szCs w:val="36"/>
          <w:lang w:eastAsia="zh-CN"/>
        </w:rPr>
      </w:pPr>
      <w:r>
        <w:rPr>
          <w:b/>
          <w:bCs/>
          <w:spacing w:val="-1"/>
          <w:sz w:val="22"/>
          <w:szCs w:val="22"/>
          <w:lang w:eastAsia="zh-CN"/>
        </w:rPr>
        <w:t>授课人：</w:t>
      </w:r>
      <w:r>
        <w:rPr>
          <w:rFonts w:hint="eastAsia"/>
          <w:b/>
          <w:bCs/>
          <w:spacing w:val="-1"/>
          <w:sz w:val="22"/>
          <w:szCs w:val="22"/>
          <w:lang w:eastAsia="zh-CN"/>
        </w:rPr>
        <w:t>孙燕桦</w:t>
      </w:r>
      <w:r>
        <w:rPr>
          <w:rFonts w:hint="eastAsia"/>
          <w:b/>
          <w:bCs/>
          <w:spacing w:val="-1"/>
          <w:sz w:val="22"/>
          <w:szCs w:val="22"/>
          <w:lang w:eastAsia="zh-CN"/>
        </w:rPr>
        <w:t xml:space="preserve"> </w:t>
      </w:r>
      <w:r w:rsidR="00610E0D">
        <w:rPr>
          <w:b/>
          <w:bCs/>
          <w:spacing w:val="-1"/>
          <w:sz w:val="22"/>
          <w:szCs w:val="22"/>
          <w:lang w:eastAsia="zh-CN"/>
        </w:rPr>
        <w:t xml:space="preserve"> </w:t>
      </w:r>
      <w:r>
        <w:rPr>
          <w:rFonts w:hint="eastAsia"/>
          <w:b/>
          <w:bCs/>
          <w:spacing w:val="-1"/>
          <w:sz w:val="22"/>
          <w:szCs w:val="22"/>
          <w:lang w:eastAsia="zh-CN"/>
        </w:rPr>
        <w:t>常州市新北区奔牛初级中学</w:t>
      </w:r>
    </w:p>
    <w:tbl>
      <w:tblPr>
        <w:tblpPr w:leftFromText="180" w:rightFromText="180" w:vertAnchor="text" w:horzAnchor="page" w:tblpX="1268" w:tblpY="333"/>
        <w:tblOverlap w:val="neve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492"/>
        <w:gridCol w:w="2532"/>
        <w:gridCol w:w="2879"/>
        <w:gridCol w:w="2737"/>
      </w:tblGrid>
      <w:tr w:rsidR="008221A3">
        <w:trPr>
          <w:trHeight w:val="373"/>
        </w:trPr>
        <w:tc>
          <w:tcPr>
            <w:tcW w:w="14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Times New Roman" w:hAnsi="宋体"/>
                <w:b/>
                <w:sz w:val="24"/>
              </w:rPr>
            </w:pPr>
            <w:r>
              <w:rPr>
                <w:rFonts w:ascii="Times New Roman" w:hAnsi="宋体" w:hint="eastAsia"/>
                <w:b/>
                <w:sz w:val="24"/>
              </w:rPr>
              <w:t>单元主题</w:t>
            </w:r>
          </w:p>
        </w:tc>
        <w:tc>
          <w:tcPr>
            <w:tcW w:w="81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widowControl/>
              <w:jc w:val="center"/>
              <w:rPr>
                <w:rFonts w:ascii="宋体" w:hAnsi="宋体"/>
                <w:b/>
                <w:bCs/>
                <w:sz w:val="24"/>
              </w:rPr>
            </w:pPr>
            <w:r>
              <w:rPr>
                <w:rFonts w:ascii="宋体" w:hAnsi="宋体" w:hint="eastAsia"/>
                <w:b/>
                <w:bCs/>
                <w:sz w:val="24"/>
              </w:rPr>
              <w:t>勇往直前，追风少年</w:t>
            </w:r>
          </w:p>
        </w:tc>
      </w:tr>
      <w:tr w:rsidR="008221A3">
        <w:trPr>
          <w:trHeight w:val="373"/>
        </w:trPr>
        <w:tc>
          <w:tcPr>
            <w:tcW w:w="14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Times New Roman" w:hAnsi="宋体"/>
                <w:b/>
                <w:sz w:val="24"/>
              </w:rPr>
            </w:pPr>
            <w:r>
              <w:rPr>
                <w:rFonts w:ascii="Times New Roman" w:hAnsi="宋体" w:hint="eastAsia"/>
                <w:b/>
                <w:sz w:val="24"/>
              </w:rPr>
              <w:t>单元概述</w:t>
            </w:r>
          </w:p>
        </w:tc>
        <w:tc>
          <w:tcPr>
            <w:tcW w:w="81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pStyle w:val="a3"/>
              <w:spacing w:before="193"/>
              <w:ind w:right="17" w:firstLine="482"/>
              <w:rPr>
                <w:lang w:eastAsia="zh-CN"/>
              </w:rPr>
            </w:pPr>
            <w:r>
              <w:rPr>
                <w:spacing w:val="1"/>
                <w:lang w:eastAsia="zh-CN"/>
              </w:rPr>
              <w:t>人类生产活动中都离不开跑，跑是田径运动的基础项目，是初中生体育锻炼不可缺少的内容。跑在体育教学中起着举足轻重的位置，</w:t>
            </w:r>
            <w:r>
              <w:rPr>
                <w:rFonts w:hint="eastAsia"/>
                <w:spacing w:val="7"/>
                <w:lang w:eastAsia="zh-CN"/>
              </w:rPr>
              <w:t>通过跑的练习</w:t>
            </w:r>
            <w:r>
              <w:rPr>
                <w:spacing w:val="2"/>
                <w:lang w:eastAsia="zh-CN"/>
              </w:rPr>
              <w:t>提高神经系统的灵活性，改善肌肉物资代谢的机能，提高速度、</w:t>
            </w:r>
            <w:r>
              <w:rPr>
                <w:spacing w:val="1"/>
                <w:lang w:eastAsia="zh-CN"/>
              </w:rPr>
              <w:t>力量、灵敏等素质，发展人体运动器官和内脏器官在无氧条件下的工作能力，培养</w:t>
            </w:r>
            <w:r>
              <w:rPr>
                <w:lang w:eastAsia="zh-CN"/>
              </w:rPr>
              <w:t>学生强烈的竞争意识和顽强的拼搏精神。</w:t>
            </w:r>
          </w:p>
          <w:p w:rsidR="008221A3" w:rsidRDefault="00B94681">
            <w:pPr>
              <w:ind w:firstLineChars="200" w:firstLine="480"/>
              <w:rPr>
                <w:rFonts w:ascii="宋体" w:hAnsi="宋体"/>
                <w:b/>
                <w:bCs/>
                <w:sz w:val="24"/>
              </w:rPr>
            </w:pPr>
            <w:r>
              <w:rPr>
                <w:rFonts w:ascii="宋体" w:hAnsi="宋体" w:hint="eastAsia"/>
                <w:kern w:val="0"/>
                <w:sz w:val="24"/>
              </w:rPr>
              <w:t>本单元依据《义务教育体育与健康课程标准（</w:t>
            </w:r>
            <w:r>
              <w:rPr>
                <w:rFonts w:ascii="宋体" w:hAnsi="宋体" w:hint="eastAsia"/>
                <w:kern w:val="0"/>
                <w:sz w:val="24"/>
              </w:rPr>
              <w:t>2022</w:t>
            </w:r>
            <w:r>
              <w:rPr>
                <w:rFonts w:ascii="宋体" w:hAnsi="宋体" w:hint="eastAsia"/>
                <w:kern w:val="0"/>
                <w:sz w:val="24"/>
              </w:rPr>
              <w:t>年版）》理念，坚持“健康第一”指导思想，落实“教会、勤练、常赛”要求，加强课程内容整体设计，运用结构化的教学设计，保证学生学习并掌握基本运动技能、体能、专项运动技能和健康</w:t>
            </w:r>
            <w:r>
              <w:rPr>
                <w:rFonts w:ascii="宋体" w:hAnsi="宋体" w:hint="eastAsia"/>
                <w:kern w:val="0"/>
                <w:sz w:val="24"/>
              </w:rPr>
              <w:t>教育知识</w:t>
            </w:r>
            <w:r>
              <w:rPr>
                <w:rFonts w:ascii="宋体" w:hAnsi="宋体" w:hint="eastAsia"/>
                <w:kern w:val="0"/>
                <w:sz w:val="24"/>
              </w:rPr>
              <w:t>等。强调从“以知识与技能为本”向“以学生发展为本”的转变，倡导教师指导、自主学习、合作学习、探究学习等多样化教学方式，将集体学练、合作学练、个人学练有机结合，并注重与其他学科有机融合，培养学生运用多学科的知识和方法解决体育与健康实际问题的综合实践能力，同时重视综合性学习评价，关注学生个</w:t>
            </w:r>
            <w:r>
              <w:rPr>
                <w:rFonts w:ascii="宋体" w:hAnsi="宋体" w:hint="eastAsia"/>
                <w:kern w:val="0"/>
                <w:sz w:val="24"/>
              </w:rPr>
              <w:t>体差异，为学生的终身体育发展打下基础。落实立德树人的根本任务，实现一体化教学</w:t>
            </w:r>
            <w:r>
              <w:rPr>
                <w:rFonts w:ascii="宋体" w:hAnsi="宋体" w:hint="eastAsia"/>
                <w:kern w:val="0"/>
                <w:sz w:val="24"/>
              </w:rPr>
              <w:t>，</w:t>
            </w:r>
            <w:r>
              <w:rPr>
                <w:rFonts w:ascii="宋体" w:hAnsi="宋体" w:hint="eastAsia"/>
                <w:kern w:val="0"/>
                <w:sz w:val="24"/>
              </w:rPr>
              <w:t>力求体现</w:t>
            </w:r>
            <w:r>
              <w:rPr>
                <w:rFonts w:ascii="宋体" w:hAnsi="宋体" w:hint="eastAsia"/>
                <w:kern w:val="0"/>
                <w:sz w:val="24"/>
              </w:rPr>
              <w:t>田径</w:t>
            </w:r>
            <w:r>
              <w:rPr>
                <w:rFonts w:ascii="宋体" w:hAnsi="宋体" w:hint="eastAsia"/>
                <w:kern w:val="0"/>
                <w:sz w:val="24"/>
              </w:rPr>
              <w:t>运动在发展学生体育核心素养的教育功能</w:t>
            </w:r>
            <w:r>
              <w:rPr>
                <w:rFonts w:ascii="宋体" w:hAnsi="宋体" w:hint="eastAsia"/>
                <w:kern w:val="0"/>
                <w:sz w:val="24"/>
              </w:rPr>
              <w:t>。</w:t>
            </w:r>
          </w:p>
        </w:tc>
      </w:tr>
      <w:tr w:rsidR="008221A3">
        <w:trPr>
          <w:trHeight w:val="373"/>
        </w:trPr>
        <w:tc>
          <w:tcPr>
            <w:tcW w:w="14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Times New Roman" w:hAnsi="宋体"/>
                <w:b/>
                <w:sz w:val="24"/>
              </w:rPr>
            </w:pPr>
            <w:r>
              <w:rPr>
                <w:rFonts w:ascii="Times New Roman" w:hAnsi="宋体" w:hint="eastAsia"/>
                <w:b/>
                <w:sz w:val="24"/>
              </w:rPr>
              <w:t>教材分析</w:t>
            </w:r>
          </w:p>
        </w:tc>
        <w:tc>
          <w:tcPr>
            <w:tcW w:w="81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widowControl/>
              <w:jc w:val="left"/>
              <w:rPr>
                <w:rFonts w:ascii="宋体" w:hAnsi="宋体"/>
                <w:b/>
                <w:bCs/>
                <w:sz w:val="24"/>
              </w:rPr>
            </w:pPr>
            <w:r>
              <w:rPr>
                <w:rFonts w:ascii="宋体" w:hAnsi="宋体" w:hint="eastAsia"/>
                <w:b/>
                <w:bCs/>
                <w:sz w:val="24"/>
              </w:rPr>
              <w:t>1.</w:t>
            </w:r>
            <w:r>
              <w:rPr>
                <w:rFonts w:ascii="宋体" w:hAnsi="宋体" w:hint="eastAsia"/>
                <w:b/>
                <w:bCs/>
                <w:sz w:val="24"/>
              </w:rPr>
              <w:t>教材内容价值</w:t>
            </w:r>
          </w:p>
          <w:p w:rsidR="008221A3" w:rsidRDefault="00B94681">
            <w:pPr>
              <w:widowControl/>
              <w:ind w:firstLineChars="200" w:firstLine="480"/>
              <w:jc w:val="left"/>
              <w:rPr>
                <w:rFonts w:ascii="宋体" w:hAnsi="宋体"/>
                <w:sz w:val="24"/>
              </w:rPr>
            </w:pPr>
            <w:r>
              <w:rPr>
                <w:rFonts w:ascii="宋体" w:hAnsi="宋体" w:hint="eastAsia"/>
                <w:sz w:val="24"/>
              </w:rPr>
              <w:t>快速</w:t>
            </w:r>
            <w:r>
              <w:rPr>
                <w:rFonts w:ascii="宋体" w:hAnsi="宋体"/>
                <w:sz w:val="24"/>
              </w:rPr>
              <w:t>跑属于无氧代谢的周期性运动项目。其最大的特点是用最短的时间发挥最高速度，完成一定</w:t>
            </w:r>
            <w:r>
              <w:rPr>
                <w:rFonts w:ascii="宋体" w:hAnsi="宋体"/>
                <w:sz w:val="24"/>
              </w:rPr>
              <w:t>(</w:t>
            </w:r>
            <w:r>
              <w:rPr>
                <w:rFonts w:ascii="宋体" w:hAnsi="宋体"/>
                <w:sz w:val="24"/>
              </w:rPr>
              <w:t>较短</w:t>
            </w:r>
            <w:r>
              <w:rPr>
                <w:rFonts w:ascii="宋体" w:hAnsi="宋体"/>
                <w:sz w:val="24"/>
              </w:rPr>
              <w:t>)</w:t>
            </w:r>
            <w:r>
              <w:rPr>
                <w:rFonts w:ascii="宋体" w:hAnsi="宋体"/>
                <w:sz w:val="24"/>
              </w:rPr>
              <w:t>距离的运动，这就要求人体的运动器官、内脏器官在极短的时间内完成最大强度的工作。经常进行短距离跑的练习，对内脏器官、神经和肌肉系统的协调性以及提高机体在无氧条件下的工作能力都有显著的促进作用。</w:t>
            </w:r>
          </w:p>
          <w:p w:rsidR="008221A3" w:rsidRDefault="00B94681">
            <w:pPr>
              <w:widowControl/>
              <w:ind w:firstLineChars="200" w:firstLine="480"/>
              <w:jc w:val="left"/>
              <w:rPr>
                <w:rFonts w:ascii="宋体" w:hAnsi="宋体"/>
                <w:sz w:val="24"/>
              </w:rPr>
            </w:pPr>
            <w:r>
              <w:rPr>
                <w:rFonts w:ascii="宋体" w:hAnsi="宋体"/>
                <w:sz w:val="24"/>
              </w:rPr>
              <w:t>接力跑</w:t>
            </w:r>
            <w:r>
              <w:rPr>
                <w:rFonts w:ascii="宋体" w:hAnsi="宋体" w:hint="eastAsia"/>
                <w:sz w:val="24"/>
              </w:rPr>
              <w:t>还</w:t>
            </w:r>
            <w:r>
              <w:rPr>
                <w:rFonts w:ascii="宋体" w:hAnsi="宋体"/>
                <w:sz w:val="24"/>
              </w:rPr>
              <w:t>是田径运动中唯一的集体合作比赛项目，也是田径比赛中最激动人心的项目之</w:t>
            </w:r>
            <w:r>
              <w:rPr>
                <w:rFonts w:ascii="宋体" w:hAnsi="宋体" w:hint="eastAsia"/>
                <w:sz w:val="24"/>
              </w:rPr>
              <w:t>一</w:t>
            </w:r>
            <w:r>
              <w:rPr>
                <w:rFonts w:ascii="宋体" w:hAnsi="宋体"/>
                <w:sz w:val="24"/>
              </w:rPr>
              <w:t>。它尤其在培养学生团队之间默契配合的意识和团结协作的集体主义精神方面，具有积极作用。</w:t>
            </w:r>
          </w:p>
          <w:p w:rsidR="008221A3" w:rsidRDefault="00B94681">
            <w:pPr>
              <w:widowControl/>
              <w:numPr>
                <w:ilvl w:val="0"/>
                <w:numId w:val="1"/>
              </w:numPr>
              <w:jc w:val="left"/>
              <w:rPr>
                <w:rFonts w:ascii="宋体" w:hAnsi="宋体"/>
                <w:b/>
                <w:bCs/>
                <w:sz w:val="24"/>
              </w:rPr>
            </w:pPr>
            <w:r>
              <w:rPr>
                <w:rFonts w:ascii="宋体" w:hAnsi="宋体" w:hint="eastAsia"/>
                <w:b/>
                <w:bCs/>
                <w:sz w:val="24"/>
              </w:rPr>
              <w:t>教材设计思路</w:t>
            </w:r>
          </w:p>
          <w:p w:rsidR="008221A3" w:rsidRDefault="00B94681">
            <w:pPr>
              <w:widowControl/>
              <w:ind w:firstLineChars="200" w:firstLine="480"/>
              <w:jc w:val="left"/>
              <w:rPr>
                <w:rFonts w:ascii="宋体" w:hAnsi="宋体"/>
                <w:sz w:val="24"/>
              </w:rPr>
            </w:pPr>
            <w:r>
              <w:rPr>
                <w:rFonts w:ascii="宋体" w:hAnsi="宋体"/>
                <w:sz w:val="24"/>
              </w:rPr>
              <w:t>本年级跑在教科书中以</w:t>
            </w:r>
            <w:r>
              <w:rPr>
                <w:rFonts w:ascii="宋体" w:hAnsi="宋体" w:hint="eastAsia"/>
                <w:sz w:val="24"/>
              </w:rPr>
              <w:t>快速跑、弯道跑、</w:t>
            </w:r>
            <w:r>
              <w:rPr>
                <w:rFonts w:ascii="宋体" w:hAnsi="宋体"/>
                <w:sz w:val="24"/>
              </w:rPr>
              <w:t>接力跑为主，让学生体验跑的不同距离与速度对身体发展的异同。在跑的技术学练方面，以初步掌握途中跑的基本技术为重点，培养正确的跑的姿势，重在发展学生的速度素质，并重视</w:t>
            </w:r>
            <w:r>
              <w:rPr>
                <w:rFonts w:ascii="宋体" w:hAnsi="宋体" w:hint="eastAsia"/>
                <w:sz w:val="24"/>
              </w:rPr>
              <w:t>快速跑</w:t>
            </w:r>
            <w:r>
              <w:rPr>
                <w:rFonts w:ascii="宋体" w:hAnsi="宋体"/>
                <w:sz w:val="24"/>
              </w:rPr>
              <w:t>对发展学生无氧耐力水平、上下肢力量、反应灵敏等方面的意义和接力跑对培养学生团队精神的作用</w:t>
            </w:r>
            <w:r>
              <w:rPr>
                <w:rFonts w:ascii="宋体" w:hAnsi="宋体" w:hint="eastAsia"/>
                <w:sz w:val="24"/>
              </w:rPr>
              <w:t>；</w:t>
            </w:r>
            <w:r>
              <w:rPr>
                <w:rFonts w:ascii="宋体" w:hAnsi="宋体"/>
                <w:sz w:val="24"/>
              </w:rPr>
              <w:t>要通过</w:t>
            </w:r>
            <w:r>
              <w:rPr>
                <w:rFonts w:ascii="宋体" w:hAnsi="宋体" w:hint="eastAsia"/>
                <w:sz w:val="24"/>
              </w:rPr>
              <w:t>快速</w:t>
            </w:r>
            <w:r>
              <w:rPr>
                <w:rFonts w:ascii="宋体" w:hAnsi="宋体"/>
                <w:sz w:val="24"/>
              </w:rPr>
              <w:t>跑</w:t>
            </w:r>
            <w:r>
              <w:rPr>
                <w:rFonts w:ascii="宋体" w:hAnsi="宋体" w:hint="eastAsia"/>
                <w:sz w:val="24"/>
              </w:rPr>
              <w:t>、</w:t>
            </w:r>
            <w:r>
              <w:rPr>
                <w:rFonts w:ascii="宋体" w:hAnsi="宋体" w:hint="eastAsia"/>
                <w:sz w:val="24"/>
              </w:rPr>
              <w:t>弯道跑和</w:t>
            </w:r>
            <w:r>
              <w:rPr>
                <w:rFonts w:ascii="宋体" w:hAnsi="宋体"/>
                <w:sz w:val="24"/>
              </w:rPr>
              <w:t>接力跑的教学重视培养学生敢于竞争、善于合作的意识和行为。</w:t>
            </w:r>
          </w:p>
          <w:p w:rsidR="008221A3" w:rsidRDefault="00B94681">
            <w:pPr>
              <w:widowControl/>
              <w:numPr>
                <w:ilvl w:val="0"/>
                <w:numId w:val="1"/>
              </w:numPr>
              <w:jc w:val="left"/>
              <w:rPr>
                <w:rFonts w:ascii="宋体" w:hAnsi="宋体"/>
                <w:b/>
                <w:bCs/>
                <w:sz w:val="24"/>
              </w:rPr>
            </w:pPr>
            <w:r>
              <w:rPr>
                <w:rFonts w:ascii="宋体" w:hAnsi="宋体" w:hint="eastAsia"/>
                <w:b/>
                <w:bCs/>
                <w:sz w:val="24"/>
              </w:rPr>
              <w:t>教材搭配</w:t>
            </w:r>
          </w:p>
          <w:p w:rsidR="008221A3" w:rsidRDefault="00B94681">
            <w:pPr>
              <w:widowControl/>
              <w:ind w:firstLineChars="200" w:firstLine="480"/>
              <w:jc w:val="left"/>
              <w:rPr>
                <w:rFonts w:ascii="宋体" w:hAnsi="宋体"/>
                <w:sz w:val="24"/>
              </w:rPr>
            </w:pPr>
            <w:r>
              <w:rPr>
                <w:rFonts w:ascii="宋体" w:hAnsi="宋体"/>
                <w:sz w:val="24"/>
              </w:rPr>
              <w:t>在进行</w:t>
            </w:r>
            <w:r>
              <w:rPr>
                <w:rFonts w:ascii="宋体" w:hAnsi="宋体" w:hint="eastAsia"/>
                <w:sz w:val="24"/>
              </w:rPr>
              <w:t>快速</w:t>
            </w:r>
            <w:r>
              <w:rPr>
                <w:rFonts w:ascii="宋体" w:hAnsi="宋体"/>
                <w:sz w:val="24"/>
              </w:rPr>
              <w:t>跑</w:t>
            </w:r>
            <w:r>
              <w:rPr>
                <w:rFonts w:ascii="宋体" w:hAnsi="宋体" w:hint="eastAsia"/>
                <w:sz w:val="24"/>
              </w:rPr>
              <w:t>、</w:t>
            </w:r>
            <w:r>
              <w:rPr>
                <w:rFonts w:ascii="宋体" w:hAnsi="宋体" w:hint="eastAsia"/>
                <w:sz w:val="24"/>
              </w:rPr>
              <w:t>弯道跑和接力跑</w:t>
            </w:r>
            <w:r>
              <w:rPr>
                <w:rFonts w:ascii="宋体" w:hAnsi="宋体"/>
                <w:sz w:val="24"/>
              </w:rPr>
              <w:t>的教学时，考虑到学生下肢承担运动负荷比较大，在教学中，要注意适当搭配些上肢力量和腰腹部位力量的练习。同时，因为跑的内容相对比较单调，要采取多种教学方式和手段，激发和保持学生进行短跑、接力跑学练的兴趣和参与的积极性。</w:t>
            </w:r>
          </w:p>
        </w:tc>
      </w:tr>
      <w:tr w:rsidR="008221A3">
        <w:trPr>
          <w:trHeight w:val="373"/>
        </w:trPr>
        <w:tc>
          <w:tcPr>
            <w:tcW w:w="14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Times New Roman" w:hAnsi="宋体"/>
                <w:b/>
                <w:sz w:val="24"/>
              </w:rPr>
            </w:pPr>
            <w:r>
              <w:rPr>
                <w:rFonts w:ascii="Times New Roman" w:hAnsi="宋体" w:hint="eastAsia"/>
                <w:b/>
                <w:sz w:val="24"/>
              </w:rPr>
              <w:t>学情分析</w:t>
            </w:r>
          </w:p>
        </w:tc>
        <w:tc>
          <w:tcPr>
            <w:tcW w:w="81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spacing w:before="36"/>
              <w:ind w:right="17" w:firstLine="483"/>
              <w:rPr>
                <w:sz w:val="24"/>
              </w:rPr>
            </w:pPr>
            <w:r>
              <w:rPr>
                <w:rFonts w:ascii="宋体" w:hAnsi="宋体"/>
                <w:spacing w:val="-1"/>
                <w:sz w:val="24"/>
              </w:rPr>
              <w:t>本大单元的教学对象是初</w:t>
            </w:r>
            <w:r>
              <w:rPr>
                <w:rFonts w:ascii="宋体" w:hAnsi="宋体" w:hint="eastAsia"/>
                <w:spacing w:val="-1"/>
                <w:sz w:val="24"/>
              </w:rPr>
              <w:t>二</w:t>
            </w:r>
            <w:r>
              <w:rPr>
                <w:rFonts w:ascii="宋体" w:hAnsi="宋体"/>
                <w:spacing w:val="-1"/>
                <w:sz w:val="24"/>
              </w:rPr>
              <w:t>年级的学生，年龄在</w:t>
            </w:r>
            <w:r>
              <w:rPr>
                <w:rFonts w:ascii="宋体" w:hAnsi="宋体"/>
                <w:spacing w:val="-1"/>
                <w:sz w:val="24"/>
              </w:rPr>
              <w:t>1</w:t>
            </w:r>
            <w:r>
              <w:rPr>
                <w:rFonts w:ascii="宋体" w:hAnsi="宋体" w:hint="eastAsia"/>
                <w:spacing w:val="-1"/>
                <w:sz w:val="24"/>
              </w:rPr>
              <w:t>4</w:t>
            </w:r>
            <w:r>
              <w:rPr>
                <w:rFonts w:ascii="宋体" w:hAnsi="宋体"/>
                <w:spacing w:val="-1"/>
                <w:sz w:val="24"/>
              </w:rPr>
              <w:t>-1</w:t>
            </w:r>
            <w:r>
              <w:rPr>
                <w:rFonts w:ascii="宋体" w:hAnsi="宋体" w:hint="eastAsia"/>
                <w:spacing w:val="-1"/>
                <w:sz w:val="24"/>
              </w:rPr>
              <w:t>5</w:t>
            </w:r>
            <w:r>
              <w:rPr>
                <w:rFonts w:ascii="宋体" w:hAnsi="宋体"/>
                <w:spacing w:val="-1"/>
                <w:sz w:val="24"/>
              </w:rPr>
              <w:t>岁左右，这个年</w:t>
            </w:r>
            <w:r>
              <w:rPr>
                <w:rFonts w:ascii="宋体" w:hAnsi="宋体"/>
                <w:spacing w:val="-1"/>
                <w:sz w:val="24"/>
              </w:rPr>
              <w:lastRenderedPageBreak/>
              <w:t>龄的学</w:t>
            </w:r>
            <w:r>
              <w:rPr>
                <w:rFonts w:ascii="宋体" w:hAnsi="宋体"/>
                <w:spacing w:val="1"/>
                <w:sz w:val="24"/>
              </w:rPr>
              <w:t>生大多好奇心强、想象力丰富，在学习中表现出好奇、好新、好问，男女差异逐渐显现，同时独特性突出，逆反心理也较强，喜欢在集体中标新立异，在争辩中显示自己的能力，不喜欢机械的统一要求与墨守成规，他们具备了一定的身体素质，能做</w:t>
            </w:r>
            <w:r>
              <w:rPr>
                <w:rFonts w:ascii="宋体" w:hAnsi="宋体"/>
                <w:spacing w:val="-4"/>
                <w:sz w:val="24"/>
              </w:rPr>
              <w:t>出基本的跑的</w:t>
            </w:r>
            <w:r>
              <w:rPr>
                <w:rFonts w:ascii="宋体" w:hAnsi="宋体" w:hint="eastAsia"/>
                <w:spacing w:val="-4"/>
                <w:sz w:val="24"/>
              </w:rPr>
              <w:t>动作。</w:t>
            </w:r>
          </w:p>
          <w:p w:rsidR="008221A3" w:rsidRDefault="00B94681">
            <w:pPr>
              <w:spacing w:before="78"/>
              <w:ind w:firstLineChars="200" w:firstLine="484"/>
              <w:rPr>
                <w:rFonts w:ascii="宋体" w:hAnsi="宋体"/>
                <w:b/>
                <w:bCs/>
                <w:sz w:val="24"/>
              </w:rPr>
            </w:pPr>
            <w:r>
              <w:rPr>
                <w:rFonts w:ascii="宋体" w:hAnsi="宋体" w:hint="eastAsia"/>
                <w:spacing w:val="1"/>
                <w:sz w:val="24"/>
              </w:rPr>
              <w:t>八年级学生</w:t>
            </w:r>
            <w:r>
              <w:rPr>
                <w:rFonts w:ascii="宋体" w:hAnsi="宋体"/>
                <w:spacing w:val="1"/>
                <w:sz w:val="24"/>
              </w:rPr>
              <w:t>正处于生长快速发育期，身心发展日趋成熟，思维能力强，有较强的求知欲和表现欲。同学之间团结友爱，善于模仿与学习，敢于表现自己。他们好奇心强、求知欲高、敢于接受新的挑战，但也存在着情绪不稳定、注意力不集中等特点，在奔跑能力以及运动能力的掌握方</w:t>
            </w:r>
            <w:r>
              <w:rPr>
                <w:rFonts w:ascii="宋体" w:hAnsi="宋体"/>
                <w:sz w:val="24"/>
              </w:rPr>
              <w:t>面还处于较低的水平。</w:t>
            </w:r>
          </w:p>
        </w:tc>
      </w:tr>
      <w:tr w:rsidR="008221A3">
        <w:trPr>
          <w:trHeight w:val="373"/>
        </w:trPr>
        <w:tc>
          <w:tcPr>
            <w:tcW w:w="14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Times New Roman" w:hAnsi="宋体"/>
                <w:b/>
                <w:sz w:val="24"/>
              </w:rPr>
            </w:pPr>
            <w:r>
              <w:rPr>
                <w:rFonts w:ascii="Times New Roman" w:hAnsi="宋体" w:hint="eastAsia"/>
                <w:b/>
                <w:sz w:val="24"/>
              </w:rPr>
              <w:lastRenderedPageBreak/>
              <w:t>单</w:t>
            </w:r>
            <w:r>
              <w:rPr>
                <w:rFonts w:ascii="Times New Roman" w:hAnsi="宋体" w:hint="eastAsia"/>
                <w:b/>
                <w:sz w:val="24"/>
              </w:rPr>
              <w:t>元</w:t>
            </w:r>
          </w:p>
          <w:p w:rsidR="008221A3" w:rsidRDefault="00B94681">
            <w:pPr>
              <w:jc w:val="center"/>
              <w:rPr>
                <w:rFonts w:ascii="Times New Roman" w:hAnsi="宋体"/>
                <w:b/>
                <w:sz w:val="24"/>
              </w:rPr>
            </w:pPr>
            <w:r>
              <w:rPr>
                <w:rFonts w:ascii="Times New Roman" w:hAnsi="宋体" w:hint="eastAsia"/>
                <w:b/>
                <w:sz w:val="24"/>
              </w:rPr>
              <w:t>学习目标</w:t>
            </w:r>
          </w:p>
          <w:p w:rsidR="008221A3" w:rsidRDefault="008221A3">
            <w:pPr>
              <w:jc w:val="center"/>
              <w:rPr>
                <w:rFonts w:ascii="Times New Roman" w:hAnsi="宋体"/>
                <w:b/>
                <w:sz w:val="24"/>
              </w:rPr>
            </w:pPr>
          </w:p>
        </w:tc>
        <w:tc>
          <w:tcPr>
            <w:tcW w:w="81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spacing w:before="77"/>
              <w:ind w:right="114"/>
              <w:jc w:val="left"/>
              <w:rPr>
                <w:rFonts w:ascii="宋体" w:hAnsi="宋体"/>
                <w:sz w:val="24"/>
              </w:rPr>
            </w:pPr>
            <w:r>
              <w:rPr>
                <w:rFonts w:ascii="宋体" w:hAnsi="宋体" w:hint="eastAsia"/>
                <w:b/>
                <w:bCs/>
                <w:sz w:val="24"/>
              </w:rPr>
              <w:t>1.</w:t>
            </w:r>
            <w:r>
              <w:rPr>
                <w:rFonts w:ascii="宋体" w:hAnsi="宋体" w:hint="eastAsia"/>
                <w:b/>
                <w:bCs/>
                <w:sz w:val="24"/>
              </w:rPr>
              <w:t>运动能力：</w:t>
            </w:r>
            <w:r>
              <w:rPr>
                <w:rFonts w:ascii="宋体" w:hAnsi="宋体"/>
                <w:sz w:val="24"/>
              </w:rPr>
              <w:t>通过快速跑</w:t>
            </w:r>
            <w:r>
              <w:rPr>
                <w:rFonts w:ascii="宋体" w:hAnsi="宋体" w:hint="eastAsia"/>
                <w:sz w:val="24"/>
              </w:rPr>
              <w:t>主题的</w:t>
            </w:r>
            <w:r>
              <w:rPr>
                <w:rFonts w:ascii="宋体" w:hAnsi="宋体"/>
                <w:sz w:val="24"/>
              </w:rPr>
              <w:t>教学，使学生能够认识到跑动作的正确要领，</w:t>
            </w:r>
            <w:r>
              <w:rPr>
                <w:rFonts w:ascii="宋体" w:hAnsi="宋体"/>
                <w:spacing w:val="3"/>
                <w:sz w:val="24"/>
              </w:rPr>
              <w:t>使</w:t>
            </w:r>
            <w:r>
              <w:rPr>
                <w:rFonts w:ascii="宋体" w:hAnsi="宋体"/>
                <w:spacing w:val="3"/>
                <w:sz w:val="24"/>
              </w:rPr>
              <w:t>80%</w:t>
            </w:r>
            <w:r>
              <w:rPr>
                <w:rFonts w:ascii="宋体" w:hAnsi="宋体"/>
                <w:spacing w:val="3"/>
                <w:sz w:val="24"/>
              </w:rPr>
              <w:t>的学生能够运用跑技术完成练习任务；使</w:t>
            </w:r>
            <w:r>
              <w:rPr>
                <w:rFonts w:ascii="宋体" w:hAnsi="宋体" w:hint="eastAsia"/>
                <w:spacing w:val="-45"/>
                <w:sz w:val="24"/>
              </w:rPr>
              <w:t xml:space="preserve">70 </w:t>
            </w:r>
            <w:r>
              <w:rPr>
                <w:rFonts w:ascii="宋体" w:hAnsi="宋体"/>
                <w:spacing w:val="3"/>
                <w:sz w:val="24"/>
              </w:rPr>
              <w:t>%</w:t>
            </w:r>
            <w:r>
              <w:rPr>
                <w:rFonts w:ascii="宋体" w:hAnsi="宋体"/>
                <w:spacing w:val="3"/>
                <w:sz w:val="24"/>
              </w:rPr>
              <w:t>的学生达到完成该项</w:t>
            </w:r>
            <w:r>
              <w:rPr>
                <w:rFonts w:ascii="宋体" w:hAnsi="宋体"/>
                <w:sz w:val="24"/>
              </w:rPr>
              <w:t>技术时能够全身协调用力。</w:t>
            </w:r>
          </w:p>
          <w:p w:rsidR="008221A3" w:rsidRDefault="00B94681">
            <w:pPr>
              <w:spacing w:before="36"/>
              <w:ind w:right="111"/>
              <w:jc w:val="left"/>
              <w:rPr>
                <w:rFonts w:ascii="宋体" w:hAnsi="宋体"/>
                <w:b/>
                <w:bCs/>
                <w:sz w:val="24"/>
              </w:rPr>
            </w:pPr>
            <w:r>
              <w:rPr>
                <w:rFonts w:ascii="宋体" w:hAnsi="宋体" w:hint="eastAsia"/>
                <w:b/>
                <w:bCs/>
                <w:sz w:val="24"/>
              </w:rPr>
              <w:t>2.</w:t>
            </w:r>
            <w:r>
              <w:rPr>
                <w:rFonts w:ascii="宋体" w:hAnsi="宋体" w:hint="eastAsia"/>
                <w:b/>
                <w:bCs/>
                <w:sz w:val="24"/>
              </w:rPr>
              <w:t>健康行为：</w:t>
            </w:r>
            <w:r>
              <w:rPr>
                <w:rFonts w:ascii="宋体" w:hAnsi="宋体"/>
                <w:spacing w:val="1"/>
                <w:sz w:val="24"/>
              </w:rPr>
              <w:t>通过采用形式多样的教学方</w:t>
            </w:r>
            <w:r>
              <w:rPr>
                <w:rFonts w:ascii="宋体" w:hAnsi="宋体"/>
                <w:sz w:val="24"/>
              </w:rPr>
              <w:t>法，结合游戏与竞赛，进一步培养学</w:t>
            </w:r>
            <w:r>
              <w:rPr>
                <w:rFonts w:ascii="宋体" w:hAnsi="宋体"/>
                <w:spacing w:val="1"/>
                <w:sz w:val="24"/>
              </w:rPr>
              <w:t>生自主学习、探究学习、合作学习的能力，通过自</w:t>
            </w:r>
            <w:r>
              <w:rPr>
                <w:rFonts w:ascii="宋体" w:hAnsi="宋体"/>
                <w:sz w:val="24"/>
              </w:rPr>
              <w:t>由组合小组、自主评价、互</w:t>
            </w:r>
            <w:r>
              <w:rPr>
                <w:rFonts w:ascii="宋体" w:hAnsi="宋体"/>
                <w:spacing w:val="1"/>
                <w:sz w:val="24"/>
              </w:rPr>
              <w:t>相评价等方式提高学生的人际交往能力，从而提升社</w:t>
            </w:r>
            <w:r>
              <w:rPr>
                <w:rFonts w:ascii="宋体" w:hAnsi="宋体"/>
                <w:sz w:val="24"/>
              </w:rPr>
              <w:t>会适应能力。</w:t>
            </w:r>
          </w:p>
          <w:p w:rsidR="008221A3" w:rsidRDefault="00B94681">
            <w:pPr>
              <w:jc w:val="left"/>
              <w:rPr>
                <w:rFonts w:ascii="宋体" w:hAnsi="宋体"/>
                <w:sz w:val="24"/>
              </w:rPr>
            </w:pPr>
            <w:r>
              <w:rPr>
                <w:rFonts w:ascii="宋体" w:hAnsi="宋体" w:hint="eastAsia"/>
                <w:b/>
                <w:bCs/>
                <w:sz w:val="24"/>
              </w:rPr>
              <w:t>3.</w:t>
            </w:r>
            <w:r>
              <w:rPr>
                <w:rFonts w:ascii="宋体" w:hAnsi="宋体" w:hint="eastAsia"/>
                <w:b/>
                <w:bCs/>
                <w:sz w:val="24"/>
              </w:rPr>
              <w:t>体育品德：</w:t>
            </w:r>
            <w:r>
              <w:rPr>
                <w:rFonts w:ascii="宋体" w:hAnsi="宋体"/>
                <w:sz w:val="24"/>
              </w:rPr>
              <w:t>通过合作练习及分组比赛，培养学生相互学习、相互帮助、勇于展示，团结协作的意志品质和战胜困难、勇往直前的精神。</w:t>
            </w:r>
          </w:p>
        </w:tc>
      </w:tr>
      <w:tr w:rsidR="008221A3">
        <w:trPr>
          <w:trHeight w:val="407"/>
        </w:trPr>
        <w:tc>
          <w:tcPr>
            <w:tcW w:w="14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Times New Roman" w:hAnsi="宋体"/>
                <w:b/>
                <w:sz w:val="24"/>
              </w:rPr>
            </w:pPr>
            <w:r>
              <w:rPr>
                <w:rFonts w:ascii="Times New Roman" w:hAnsi="宋体" w:hint="eastAsia"/>
                <w:b/>
                <w:sz w:val="24"/>
              </w:rPr>
              <w:t>主要教学</w:t>
            </w:r>
          </w:p>
          <w:p w:rsidR="008221A3" w:rsidRDefault="00B94681">
            <w:pPr>
              <w:jc w:val="center"/>
              <w:rPr>
                <w:rFonts w:ascii="Times New Roman" w:hAnsi="宋体"/>
                <w:b/>
                <w:sz w:val="24"/>
              </w:rPr>
            </w:pPr>
            <w:r>
              <w:rPr>
                <w:rFonts w:ascii="Times New Roman" w:hAnsi="宋体" w:hint="eastAsia"/>
                <w:b/>
                <w:sz w:val="24"/>
              </w:rPr>
              <w:t>内容</w:t>
            </w:r>
          </w:p>
          <w:p w:rsidR="008221A3" w:rsidRDefault="008221A3">
            <w:pPr>
              <w:jc w:val="center"/>
              <w:rPr>
                <w:rFonts w:ascii="Times New Roman" w:hAnsi="宋体"/>
                <w:b/>
                <w:sz w:val="24"/>
              </w:rPr>
            </w:pPr>
          </w:p>
        </w:tc>
        <w:tc>
          <w:tcPr>
            <w:tcW w:w="81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pStyle w:val="TableText"/>
              <w:spacing w:before="72"/>
              <w:rPr>
                <w:lang w:eastAsia="zh-CN"/>
              </w:rPr>
            </w:pPr>
            <w:r>
              <w:rPr>
                <w:b/>
                <w:bCs/>
                <w:spacing w:val="-1"/>
                <w:lang w:eastAsia="zh-CN"/>
              </w:rPr>
              <w:t>1</w:t>
            </w:r>
            <w:r>
              <w:rPr>
                <w:b/>
                <w:bCs/>
                <w:spacing w:val="-1"/>
                <w:lang w:eastAsia="zh-CN"/>
              </w:rPr>
              <w:t>、基础知识与基本技能</w:t>
            </w:r>
          </w:p>
          <w:p w:rsidR="008221A3" w:rsidRDefault="00B94681">
            <w:pPr>
              <w:pStyle w:val="TableText"/>
              <w:spacing w:before="108"/>
              <w:ind w:right="157" w:firstLineChars="200" w:firstLine="476"/>
              <w:rPr>
                <w:lang w:eastAsia="zh-CN"/>
              </w:rPr>
            </w:pPr>
            <w:r>
              <w:rPr>
                <w:spacing w:val="-1"/>
                <w:lang w:eastAsia="zh-CN"/>
              </w:rPr>
              <w:t>学练快速跑</w:t>
            </w:r>
            <w:r>
              <w:rPr>
                <w:rFonts w:hint="eastAsia"/>
                <w:spacing w:val="-1"/>
                <w:lang w:eastAsia="zh-CN"/>
              </w:rPr>
              <w:t>主题</w:t>
            </w:r>
            <w:r>
              <w:rPr>
                <w:spacing w:val="-1"/>
                <w:lang w:eastAsia="zh-CN"/>
              </w:rPr>
              <w:t>的基本动作技术，改进和提高完整动作技术，</w:t>
            </w:r>
            <w:r>
              <w:rPr>
                <w:lang w:eastAsia="zh-CN"/>
              </w:rPr>
              <w:t>理解快速跑动作技术的基本原理和与之相关的历史文化</w:t>
            </w:r>
            <w:r>
              <w:rPr>
                <w:rFonts w:hint="eastAsia"/>
                <w:lang w:eastAsia="zh-CN"/>
              </w:rPr>
              <w:t>，</w:t>
            </w:r>
            <w:r>
              <w:rPr>
                <w:rFonts w:hint="eastAsia"/>
                <w:lang w:eastAsia="zh-CN"/>
              </w:rPr>
              <w:t>学会制定快速跑的学练计划。</w:t>
            </w:r>
          </w:p>
          <w:p w:rsidR="008221A3" w:rsidRDefault="00B94681">
            <w:pPr>
              <w:pStyle w:val="TableText"/>
              <w:spacing w:before="38"/>
              <w:rPr>
                <w:lang w:eastAsia="zh-CN"/>
              </w:rPr>
            </w:pPr>
            <w:r>
              <w:rPr>
                <w:b/>
                <w:bCs/>
                <w:spacing w:val="2"/>
                <w:lang w:eastAsia="zh-CN"/>
              </w:rPr>
              <w:t>2</w:t>
            </w:r>
            <w:r>
              <w:rPr>
                <w:b/>
                <w:bCs/>
                <w:spacing w:val="2"/>
                <w:lang w:eastAsia="zh-CN"/>
              </w:rPr>
              <w:t>、技战术运用</w:t>
            </w:r>
          </w:p>
          <w:p w:rsidR="008221A3" w:rsidRDefault="00B94681">
            <w:pPr>
              <w:pStyle w:val="TableText"/>
              <w:spacing w:before="103"/>
              <w:ind w:right="111" w:firstLineChars="200" w:firstLine="484"/>
              <w:rPr>
                <w:lang w:eastAsia="zh-CN"/>
              </w:rPr>
            </w:pPr>
            <w:r>
              <w:rPr>
                <w:spacing w:val="1"/>
                <w:lang w:eastAsia="zh-CN"/>
              </w:rPr>
              <w:t>在个人和小组练习和比赛中运用多种基</w:t>
            </w:r>
            <w:r>
              <w:rPr>
                <w:lang w:eastAsia="zh-CN"/>
              </w:rPr>
              <w:t>本动作技术和完整动作技术，反复强化和巩固</w:t>
            </w:r>
            <w:r>
              <w:rPr>
                <w:rFonts w:hint="eastAsia"/>
                <w:lang w:eastAsia="zh-CN"/>
              </w:rPr>
              <w:t>起跑、加速跑、冲刺等技术。</w:t>
            </w:r>
          </w:p>
          <w:p w:rsidR="008221A3" w:rsidRDefault="00B94681">
            <w:pPr>
              <w:pStyle w:val="TableText"/>
              <w:spacing w:before="32"/>
              <w:rPr>
                <w:lang w:eastAsia="zh-CN"/>
              </w:rPr>
            </w:pPr>
            <w:r>
              <w:rPr>
                <w:b/>
                <w:bCs/>
                <w:spacing w:val="1"/>
                <w:lang w:eastAsia="zh-CN"/>
              </w:rPr>
              <w:t>3</w:t>
            </w:r>
            <w:r>
              <w:rPr>
                <w:b/>
                <w:bCs/>
                <w:spacing w:val="1"/>
                <w:lang w:eastAsia="zh-CN"/>
              </w:rPr>
              <w:t>、一般体能与专项体能</w:t>
            </w:r>
          </w:p>
          <w:p w:rsidR="008221A3" w:rsidRDefault="00B94681">
            <w:pPr>
              <w:pStyle w:val="TableText"/>
              <w:spacing w:before="105"/>
              <w:ind w:right="27" w:firstLineChars="200" w:firstLine="464"/>
              <w:rPr>
                <w:lang w:eastAsia="zh-CN"/>
              </w:rPr>
            </w:pPr>
            <w:r>
              <w:rPr>
                <w:spacing w:val="-4"/>
                <w:lang w:eastAsia="zh-CN"/>
              </w:rPr>
              <w:t>通过体能水平，通过小组间的短距离快速跑、接力跑、弯道</w:t>
            </w:r>
            <w:r>
              <w:rPr>
                <w:spacing w:val="-5"/>
                <w:lang w:eastAsia="zh-CN"/>
              </w:rPr>
              <w:t>跑、</w:t>
            </w:r>
            <w:r>
              <w:rPr>
                <w:lang w:eastAsia="zh-CN"/>
              </w:rPr>
              <w:t>追逐跑比赛来提高位移速度奔跑能力。</w:t>
            </w:r>
          </w:p>
          <w:p w:rsidR="008221A3" w:rsidRDefault="00B94681">
            <w:pPr>
              <w:pStyle w:val="TableText"/>
              <w:spacing w:before="38"/>
              <w:rPr>
                <w:lang w:eastAsia="zh-CN"/>
              </w:rPr>
            </w:pPr>
            <w:r>
              <w:rPr>
                <w:b/>
                <w:bCs/>
                <w:spacing w:val="2"/>
                <w:lang w:eastAsia="zh-CN"/>
              </w:rPr>
              <w:t>4</w:t>
            </w:r>
            <w:r>
              <w:rPr>
                <w:b/>
                <w:bCs/>
                <w:spacing w:val="2"/>
                <w:lang w:eastAsia="zh-CN"/>
              </w:rPr>
              <w:t>、展示或比赛</w:t>
            </w:r>
          </w:p>
          <w:p w:rsidR="008221A3" w:rsidRDefault="00B94681">
            <w:pPr>
              <w:pStyle w:val="TableText"/>
              <w:spacing w:before="104"/>
              <w:ind w:right="111" w:firstLineChars="200" w:firstLine="484"/>
              <w:rPr>
                <w:lang w:eastAsia="zh-CN"/>
              </w:rPr>
            </w:pPr>
            <w:r>
              <w:rPr>
                <w:spacing w:val="1"/>
                <w:lang w:eastAsia="zh-CN"/>
              </w:rPr>
              <w:t>积极参与班级教学比赛，举行不同距离的快速</w:t>
            </w:r>
            <w:r>
              <w:rPr>
                <w:lang w:eastAsia="zh-CN"/>
              </w:rPr>
              <w:t>跑、</w:t>
            </w:r>
            <w:r>
              <w:rPr>
                <w:rFonts w:hint="eastAsia"/>
                <w:lang w:eastAsia="zh-CN"/>
              </w:rPr>
              <w:t>弯道跑、</w:t>
            </w:r>
            <w:r>
              <w:rPr>
                <w:lang w:eastAsia="zh-CN"/>
              </w:rPr>
              <w:t>接力跑比赛，能在比赛</w:t>
            </w:r>
            <w:r>
              <w:rPr>
                <w:spacing w:val="-1"/>
                <w:lang w:eastAsia="zh-CN"/>
              </w:rPr>
              <w:t>中正确并熟练运用快速跑的比赛运动技术。</w:t>
            </w:r>
          </w:p>
          <w:p w:rsidR="008221A3" w:rsidRDefault="00B94681">
            <w:pPr>
              <w:pStyle w:val="TableText"/>
              <w:spacing w:before="32"/>
              <w:rPr>
                <w:lang w:eastAsia="zh-CN"/>
              </w:rPr>
            </w:pPr>
            <w:r>
              <w:rPr>
                <w:b/>
                <w:bCs/>
                <w:spacing w:val="1"/>
                <w:lang w:eastAsia="zh-CN"/>
              </w:rPr>
              <w:t>5</w:t>
            </w:r>
            <w:r>
              <w:rPr>
                <w:b/>
                <w:bCs/>
                <w:spacing w:val="1"/>
                <w:lang w:eastAsia="zh-CN"/>
              </w:rPr>
              <w:t>、规则与裁判方法</w:t>
            </w:r>
          </w:p>
          <w:p w:rsidR="008221A3" w:rsidRDefault="00B94681">
            <w:pPr>
              <w:pStyle w:val="TableText"/>
              <w:spacing w:before="105"/>
              <w:ind w:right="111" w:firstLineChars="200" w:firstLine="480"/>
              <w:rPr>
                <w:lang w:eastAsia="zh-CN"/>
              </w:rPr>
            </w:pPr>
            <w:r>
              <w:rPr>
                <w:lang w:eastAsia="zh-CN"/>
              </w:rPr>
              <w:t>理解快速跑和接力跑的比赛规则和裁判方法，参与比赛场地的布置和器材</w:t>
            </w:r>
            <w:r>
              <w:rPr>
                <w:spacing w:val="-1"/>
                <w:lang w:eastAsia="zh-CN"/>
              </w:rPr>
              <w:t>的使用、成绩的测量和记录、名次的判定等。</w:t>
            </w:r>
          </w:p>
          <w:p w:rsidR="008221A3" w:rsidRDefault="00B94681">
            <w:pPr>
              <w:pStyle w:val="TableText"/>
              <w:spacing w:before="39"/>
              <w:rPr>
                <w:lang w:eastAsia="zh-CN"/>
              </w:rPr>
            </w:pPr>
            <w:r>
              <w:rPr>
                <w:b/>
                <w:bCs/>
                <w:spacing w:val="2"/>
                <w:lang w:eastAsia="zh-CN"/>
              </w:rPr>
              <w:t>6</w:t>
            </w:r>
            <w:r>
              <w:rPr>
                <w:b/>
                <w:bCs/>
                <w:spacing w:val="2"/>
                <w:lang w:eastAsia="zh-CN"/>
              </w:rPr>
              <w:t>、观赏与评价</w:t>
            </w:r>
          </w:p>
          <w:p w:rsidR="008221A3" w:rsidRDefault="00B94681">
            <w:pPr>
              <w:widowControl/>
              <w:ind w:firstLineChars="200" w:firstLine="480"/>
              <w:jc w:val="left"/>
              <w:rPr>
                <w:spacing w:val="-2"/>
                <w:sz w:val="24"/>
              </w:rPr>
            </w:pPr>
            <w:r>
              <w:rPr>
                <w:sz w:val="24"/>
              </w:rPr>
              <w:t>关注快速跑和短距离接力跑比赛的相关信息，提高对该项目的认知，经常</w:t>
            </w:r>
            <w:r>
              <w:rPr>
                <w:spacing w:val="1"/>
                <w:sz w:val="24"/>
              </w:rPr>
              <w:t>观看校运会、市运会、全国和国际比赛，能对高水平</w:t>
            </w:r>
            <w:r>
              <w:rPr>
                <w:sz w:val="24"/>
              </w:rPr>
              <w:t>的比赛做出自己的分析和</w:t>
            </w:r>
            <w:r>
              <w:rPr>
                <w:spacing w:val="-2"/>
                <w:sz w:val="24"/>
              </w:rPr>
              <w:t>评价。</w:t>
            </w:r>
          </w:p>
          <w:p w:rsidR="008221A3" w:rsidRDefault="008221A3">
            <w:pPr>
              <w:widowControl/>
              <w:jc w:val="left"/>
              <w:rPr>
                <w:spacing w:val="-2"/>
                <w:sz w:val="24"/>
              </w:rPr>
            </w:pPr>
          </w:p>
        </w:tc>
      </w:tr>
      <w:tr w:rsidR="008221A3">
        <w:trPr>
          <w:trHeight w:val="383"/>
        </w:trPr>
        <w:tc>
          <w:tcPr>
            <w:tcW w:w="14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Times New Roman" w:hAnsi="Times New Roman" w:cs="Times New Roman"/>
                <w:b/>
                <w:sz w:val="24"/>
              </w:rPr>
            </w:pPr>
            <w:r>
              <w:rPr>
                <w:rFonts w:ascii="Times New Roman" w:hAnsi="宋体" w:hint="eastAsia"/>
                <w:b/>
                <w:sz w:val="24"/>
              </w:rPr>
              <w:t>教学重难点</w:t>
            </w:r>
          </w:p>
        </w:tc>
        <w:tc>
          <w:tcPr>
            <w:tcW w:w="81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widowControl/>
              <w:jc w:val="left"/>
              <w:rPr>
                <w:rFonts w:ascii="宋体" w:hAnsi="宋体"/>
                <w:b/>
                <w:bCs/>
                <w:sz w:val="24"/>
              </w:rPr>
            </w:pPr>
            <w:r>
              <w:rPr>
                <w:rFonts w:ascii="宋体" w:hAnsi="宋体" w:hint="eastAsia"/>
                <w:b/>
                <w:bCs/>
                <w:sz w:val="24"/>
              </w:rPr>
              <w:t>1.</w:t>
            </w:r>
            <w:r>
              <w:rPr>
                <w:rFonts w:ascii="宋体" w:hAnsi="宋体" w:hint="eastAsia"/>
                <w:b/>
                <w:bCs/>
                <w:sz w:val="24"/>
              </w:rPr>
              <w:t>学生学习重难点：</w:t>
            </w:r>
            <w:r>
              <w:rPr>
                <w:spacing w:val="1"/>
                <w:sz w:val="24"/>
              </w:rPr>
              <w:t>在专门练习中慢速体验练习动作及肌肉用力感觉</w:t>
            </w:r>
            <w:r>
              <w:rPr>
                <w:sz w:val="24"/>
              </w:rPr>
              <w:t>，体验技术动作过程和要领形成正确的快速跑技术动作。快速跑着重发展学生的速</w:t>
            </w:r>
            <w:r>
              <w:rPr>
                <w:sz w:val="24"/>
              </w:rPr>
              <w:lastRenderedPageBreak/>
              <w:t>度</w:t>
            </w:r>
            <w:r>
              <w:rPr>
                <w:spacing w:val="-1"/>
                <w:sz w:val="24"/>
              </w:rPr>
              <w:t>、协调、灵敏</w:t>
            </w:r>
            <w:r>
              <w:rPr>
                <w:rFonts w:hint="eastAsia"/>
                <w:spacing w:val="-1"/>
                <w:sz w:val="24"/>
              </w:rPr>
              <w:t>。</w:t>
            </w:r>
            <w:r>
              <w:rPr>
                <w:rFonts w:hint="eastAsia"/>
                <w:spacing w:val="-1"/>
                <w:sz w:val="24"/>
              </w:rPr>
              <w:t>增强学生的抗压能力。</w:t>
            </w:r>
          </w:p>
          <w:p w:rsidR="008221A3" w:rsidRDefault="00B94681">
            <w:pPr>
              <w:pStyle w:val="TableText"/>
              <w:spacing w:before="104"/>
              <w:ind w:right="111"/>
              <w:rPr>
                <w:color w:val="000000"/>
                <w:kern w:val="0"/>
                <w:lang w:eastAsia="zh-CN"/>
              </w:rPr>
            </w:pPr>
            <w:r>
              <w:rPr>
                <w:rFonts w:hint="eastAsia"/>
                <w:b/>
                <w:bCs/>
                <w:lang w:eastAsia="zh-CN"/>
              </w:rPr>
              <w:t>2.</w:t>
            </w:r>
            <w:r>
              <w:rPr>
                <w:rFonts w:hint="eastAsia"/>
                <w:b/>
                <w:bCs/>
                <w:lang w:eastAsia="zh-CN"/>
              </w:rPr>
              <w:t>教学内容重难点：</w:t>
            </w:r>
            <w:r>
              <w:rPr>
                <w:spacing w:val="1"/>
                <w:lang w:eastAsia="zh-CN"/>
              </w:rPr>
              <w:t>重点是突出途中跑的技术要领。难点是提高学生快速跑的能力</w:t>
            </w:r>
            <w:r>
              <w:rPr>
                <w:lang w:eastAsia="zh-CN"/>
              </w:rPr>
              <w:t>，在教学中不断完善、巩固和提高已有的基本技能，提高快速奔跑能力。</w:t>
            </w:r>
          </w:p>
          <w:p w:rsidR="008221A3" w:rsidRDefault="00B94681">
            <w:pPr>
              <w:pStyle w:val="TableText"/>
              <w:spacing w:before="102"/>
              <w:ind w:right="111"/>
              <w:rPr>
                <w:color w:val="000000"/>
                <w:kern w:val="0"/>
                <w:lang w:eastAsia="zh-CN"/>
              </w:rPr>
            </w:pPr>
            <w:r>
              <w:rPr>
                <w:rFonts w:hint="eastAsia"/>
                <w:b/>
                <w:bCs/>
                <w:lang w:eastAsia="zh-CN"/>
              </w:rPr>
              <w:t>3.</w:t>
            </w:r>
            <w:r>
              <w:rPr>
                <w:rFonts w:hint="eastAsia"/>
                <w:b/>
                <w:bCs/>
                <w:lang w:eastAsia="zh-CN"/>
              </w:rPr>
              <w:t>教学组织重难点：</w:t>
            </w:r>
            <w:r>
              <w:rPr>
                <w:spacing w:val="1"/>
                <w:lang w:eastAsia="zh-CN"/>
              </w:rPr>
              <w:t>创设快速跑主题运动项目的比赛情境，指导学生运用结构化的知识与技能积极参加班级内的教学比赛，体验运动项目比赛的乐趣，加深对所学运动项目的理解，提高比赛能力。</w:t>
            </w:r>
          </w:p>
          <w:p w:rsidR="008221A3" w:rsidRDefault="00B94681">
            <w:pPr>
              <w:widowControl/>
              <w:jc w:val="left"/>
              <w:rPr>
                <w:rFonts w:ascii="宋体" w:hAnsi="宋体"/>
                <w:sz w:val="24"/>
              </w:rPr>
            </w:pPr>
            <w:r>
              <w:rPr>
                <w:rFonts w:ascii="宋体" w:hAnsi="宋体" w:hint="eastAsia"/>
                <w:b/>
                <w:bCs/>
                <w:sz w:val="24"/>
              </w:rPr>
              <w:t>4.</w:t>
            </w:r>
            <w:r>
              <w:rPr>
                <w:rFonts w:ascii="宋体" w:hAnsi="宋体" w:hint="eastAsia"/>
                <w:b/>
                <w:bCs/>
                <w:sz w:val="24"/>
              </w:rPr>
              <w:t>教学方法重难点：</w:t>
            </w:r>
            <w:r>
              <w:rPr>
                <w:rFonts w:ascii="宋体" w:hAnsi="宋体"/>
                <w:spacing w:val="1"/>
                <w:sz w:val="24"/>
              </w:rPr>
              <w:t>综合运用多种教学方式方法。除示范讲解法外，还借助动作技术视频、比赛录像，帮助学生建立清晰。正确的动作技术概念和运动表象等</w:t>
            </w:r>
            <w:r>
              <w:rPr>
                <w:rFonts w:ascii="宋体" w:hAnsi="宋体"/>
                <w:spacing w:val="1"/>
                <w:sz w:val="24"/>
              </w:rPr>
              <w:t>;</w:t>
            </w:r>
            <w:r>
              <w:rPr>
                <w:rFonts w:ascii="宋体" w:hAnsi="宋体"/>
                <w:spacing w:val="1"/>
                <w:sz w:val="24"/>
              </w:rPr>
              <w:t>通过自主、合作、探究的教学方式，促进学生更多地进行体验</w:t>
            </w:r>
            <w:r>
              <w:rPr>
                <w:rFonts w:ascii="宋体" w:hAnsi="宋体"/>
                <w:spacing w:val="1"/>
                <w:sz w:val="24"/>
              </w:rPr>
              <w:t>和思考，培养学生的合作精神、探究能力和创新意识</w:t>
            </w:r>
            <w:r>
              <w:rPr>
                <w:rFonts w:ascii="宋体" w:hAnsi="宋体"/>
                <w:spacing w:val="1"/>
                <w:sz w:val="24"/>
              </w:rPr>
              <w:t>;</w:t>
            </w:r>
            <w:r>
              <w:rPr>
                <w:rFonts w:ascii="宋体" w:hAnsi="宋体"/>
                <w:spacing w:val="1"/>
                <w:sz w:val="24"/>
              </w:rPr>
              <w:t>通过游戏和比赛法等，提高课堂运动密度和强度，引导学生体验所学运动项目的乐趣。</w:t>
            </w:r>
          </w:p>
        </w:tc>
      </w:tr>
      <w:tr w:rsidR="008221A3">
        <w:trPr>
          <w:trHeight w:val="383"/>
        </w:trPr>
        <w:tc>
          <w:tcPr>
            <w:tcW w:w="14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Times New Roman" w:hAnsi="宋体" w:cs="Times New Roman"/>
                <w:b/>
                <w:sz w:val="24"/>
              </w:rPr>
            </w:pPr>
            <w:r>
              <w:rPr>
                <w:rFonts w:ascii="Times New Roman" w:hAnsi="宋体" w:hint="eastAsia"/>
                <w:b/>
                <w:sz w:val="24"/>
              </w:rPr>
              <w:lastRenderedPageBreak/>
              <w:t>主要设计思路</w:t>
            </w:r>
          </w:p>
        </w:tc>
        <w:tc>
          <w:tcPr>
            <w:tcW w:w="81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221A3" w:rsidRPr="00610E0D" w:rsidRDefault="00B94681" w:rsidP="00610E0D">
            <w:pPr>
              <w:pStyle w:val="a3"/>
              <w:numPr>
                <w:ilvl w:val="0"/>
                <w:numId w:val="2"/>
              </w:numPr>
              <w:ind w:right="17" w:firstLine="482"/>
              <w:rPr>
                <w:spacing w:val="1"/>
                <w:lang w:eastAsia="zh-CN"/>
              </w:rPr>
            </w:pPr>
            <w:r w:rsidRPr="00610E0D">
              <w:rPr>
                <w:spacing w:val="1"/>
                <w:lang w:eastAsia="zh-CN"/>
              </w:rPr>
              <w:t>本单元教学设计以《义务教育体育与健康课程标准（</w:t>
            </w:r>
            <w:r w:rsidRPr="00610E0D">
              <w:rPr>
                <w:spacing w:val="1"/>
                <w:lang w:eastAsia="zh-CN"/>
              </w:rPr>
              <w:t>2022</w:t>
            </w:r>
            <w:r w:rsidRPr="00610E0D">
              <w:rPr>
                <w:spacing w:val="1"/>
                <w:lang w:eastAsia="zh-CN"/>
              </w:rPr>
              <w:t>年版）》为依据，</w:t>
            </w:r>
            <w:r>
              <w:rPr>
                <w:spacing w:val="1"/>
                <w:lang w:eastAsia="zh-CN"/>
              </w:rPr>
              <w:t>落实立德树</w:t>
            </w:r>
            <w:r w:rsidRPr="00610E0D">
              <w:rPr>
                <w:spacing w:val="1"/>
                <w:lang w:eastAsia="zh-CN"/>
              </w:rPr>
              <w:t>人根本任务，坚持</w:t>
            </w:r>
            <w:r w:rsidRPr="00610E0D">
              <w:rPr>
                <w:spacing w:val="1"/>
                <w:lang w:eastAsia="zh-CN"/>
              </w:rPr>
              <w:t>“</w:t>
            </w:r>
            <w:r w:rsidRPr="00610E0D">
              <w:rPr>
                <w:spacing w:val="1"/>
                <w:lang w:eastAsia="zh-CN"/>
              </w:rPr>
              <w:t>健康第一</w:t>
            </w:r>
            <w:r w:rsidRPr="00610E0D">
              <w:rPr>
                <w:spacing w:val="1"/>
                <w:lang w:eastAsia="zh-CN"/>
              </w:rPr>
              <w:t>”</w:t>
            </w:r>
            <w:r w:rsidRPr="00610E0D">
              <w:rPr>
                <w:spacing w:val="1"/>
                <w:lang w:eastAsia="zh-CN"/>
              </w:rPr>
              <w:t>教育理念，以中国学生方针核心素养为引领，重视</w:t>
            </w:r>
            <w:r>
              <w:rPr>
                <w:spacing w:val="1"/>
                <w:lang w:eastAsia="zh-CN"/>
              </w:rPr>
              <w:t>育体与育心、体育与健康教育相融合，充分体现健身育人本质特征，引导学生形成</w:t>
            </w:r>
            <w:r w:rsidRPr="00610E0D">
              <w:rPr>
                <w:spacing w:val="1"/>
                <w:lang w:eastAsia="zh-CN"/>
              </w:rPr>
              <w:t>健康与安全的意识及良好的生活方式，促进学生身心健康、体魄强健、全面发展。</w:t>
            </w:r>
          </w:p>
          <w:p w:rsidR="008221A3" w:rsidRDefault="00B94681" w:rsidP="00610E0D">
            <w:pPr>
              <w:pStyle w:val="a3"/>
              <w:numPr>
                <w:ilvl w:val="0"/>
                <w:numId w:val="2"/>
              </w:numPr>
              <w:ind w:right="17" w:firstLine="482"/>
              <w:rPr>
                <w:spacing w:val="1"/>
                <w:lang w:eastAsia="zh-CN"/>
              </w:rPr>
            </w:pPr>
            <w:r w:rsidRPr="00610E0D">
              <w:rPr>
                <w:spacing w:val="1"/>
                <w:lang w:eastAsia="zh-CN"/>
              </w:rPr>
              <w:t>本单元通过自行体验、游戏、自主练习、分组合作练习、分组轮换等多种练习方法</w:t>
            </w:r>
            <w:r w:rsidRPr="00610E0D">
              <w:rPr>
                <w:spacing w:val="1"/>
                <w:lang w:eastAsia="zh-CN"/>
              </w:rPr>
              <w:t>和手段，课堂中尊重学生的主体地位，充分利用教材内容</w:t>
            </w:r>
            <w:r w:rsidRPr="00610E0D">
              <w:rPr>
                <w:spacing w:val="1"/>
                <w:lang w:eastAsia="zh-CN"/>
              </w:rPr>
              <w:t>特点、巧妙设计教学环节，</w:t>
            </w:r>
            <w:r w:rsidRPr="00610E0D">
              <w:rPr>
                <w:spacing w:val="1"/>
                <w:lang w:eastAsia="zh-CN"/>
              </w:rPr>
              <w:t>给予学生自主学习、自</w:t>
            </w:r>
            <w:r>
              <w:rPr>
                <w:lang w:eastAsia="zh-CN"/>
              </w:rPr>
              <w:t>主锻炼、发展自我的机会，激发学生自主思考的能力，提高</w:t>
            </w:r>
            <w:r>
              <w:rPr>
                <w:spacing w:val="1"/>
                <w:lang w:eastAsia="zh-CN"/>
              </w:rPr>
              <w:t>练习主动性，发挥学习主观能动性，从而提升学生的下肢快速奔跑的能力，与此同时也培养学生勇敢果断、顽强拼搏、互帮互助的意志品质和团队协作精神，养成积极思考、主动锻炼的习惯，培养学生大体育观念及终</w:t>
            </w:r>
            <w:r>
              <w:rPr>
                <w:lang w:eastAsia="zh-CN"/>
              </w:rPr>
              <w:t>身体育的意识。</w:t>
            </w:r>
          </w:p>
          <w:p w:rsidR="008221A3" w:rsidRPr="00610E0D" w:rsidRDefault="00B94681" w:rsidP="00610E0D">
            <w:pPr>
              <w:pStyle w:val="a3"/>
              <w:numPr>
                <w:ilvl w:val="0"/>
                <w:numId w:val="2"/>
              </w:numPr>
              <w:spacing w:before="34"/>
              <w:ind w:firstLine="482"/>
              <w:rPr>
                <w:rFonts w:hint="eastAsia"/>
                <w:lang w:eastAsia="zh-CN"/>
              </w:rPr>
            </w:pPr>
            <w:r>
              <w:rPr>
                <w:spacing w:val="1"/>
                <w:lang w:eastAsia="zh-CN"/>
              </w:rPr>
              <w:t>本大单元教学设计主要是注重快速跑的技术性、规范性，让学生尽可能获取快速奔跑的机能角度出发，通过直线快速跑、弯道跑、折返跑、接力跑等形式，以达到快速提升学生奔跑能</w:t>
            </w:r>
            <w:r>
              <w:rPr>
                <w:spacing w:val="1"/>
                <w:lang w:eastAsia="zh-CN"/>
              </w:rPr>
              <w:t>力。教学中采用比跑姿、比步幅、比步频、比直线、比速度等方法，让学生跑得正确、自然、放</w:t>
            </w:r>
            <w:r>
              <w:rPr>
                <w:spacing w:val="1"/>
                <w:lang w:eastAsia="zh-CN"/>
              </w:rPr>
              <w:t>松</w:t>
            </w:r>
            <w:r>
              <w:rPr>
                <w:spacing w:val="1"/>
                <w:lang w:eastAsia="zh-CN"/>
              </w:rPr>
              <w:t>、协调、持久，从而提高快速奔跑的能力，</w:t>
            </w:r>
            <w:r>
              <w:rPr>
                <w:lang w:eastAsia="zh-CN"/>
              </w:rPr>
              <w:t>促进他们身心得到全面发展。</w:t>
            </w:r>
          </w:p>
        </w:tc>
      </w:tr>
      <w:tr w:rsidR="008221A3">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Times New Roman" w:hAnsi="Times New Roman" w:cs="Times New Roman"/>
                <w:b/>
                <w:sz w:val="24"/>
              </w:rPr>
            </w:pPr>
            <w:r>
              <w:rPr>
                <w:rFonts w:ascii="Times New Roman" w:hAnsi="宋体" w:hint="eastAsia"/>
                <w:b/>
                <w:sz w:val="24"/>
              </w:rPr>
              <w:t>课时</w:t>
            </w: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Times New Roman" w:hAnsi="Times New Roman" w:cs="Times New Roman"/>
                <w:b/>
                <w:sz w:val="24"/>
              </w:rPr>
            </w:pPr>
            <w:r>
              <w:rPr>
                <w:rFonts w:ascii="Times New Roman" w:hAnsi="宋体" w:hint="eastAsia"/>
                <w:b/>
                <w:sz w:val="24"/>
              </w:rPr>
              <w:t>学习目标</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keepNext/>
              <w:keepLines/>
              <w:jc w:val="center"/>
              <w:outlineLvl w:val="1"/>
              <w:rPr>
                <w:rFonts w:ascii="Times New Roman" w:hAnsi="Times New Roman" w:cs="Times New Roman"/>
                <w:b/>
                <w:sz w:val="24"/>
              </w:rPr>
            </w:pPr>
            <w:r>
              <w:rPr>
                <w:rFonts w:ascii="Times New Roman" w:hAnsi="宋体" w:hint="eastAsia"/>
                <w:b/>
                <w:sz w:val="24"/>
              </w:rPr>
              <w:t>主要教学内容</w:t>
            </w:r>
          </w:p>
        </w:tc>
        <w:tc>
          <w:tcPr>
            <w:tcW w:w="2737"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Times New Roman" w:hAnsi="Times New Roman" w:cs="Times New Roman"/>
                <w:b/>
                <w:sz w:val="24"/>
              </w:rPr>
            </w:pPr>
            <w:r>
              <w:rPr>
                <w:rFonts w:ascii="Times New Roman" w:hAnsi="宋体" w:hint="eastAsia"/>
                <w:b/>
                <w:sz w:val="24"/>
              </w:rPr>
              <w:t>教学组织与方法</w:t>
            </w:r>
          </w:p>
        </w:tc>
      </w:tr>
      <w:tr w:rsidR="008221A3">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宋体" w:hAnsi="宋体"/>
                <w:sz w:val="24"/>
              </w:rPr>
            </w:pPr>
            <w:r>
              <w:rPr>
                <w:rFonts w:ascii="宋体" w:hAnsi="宋体" w:hint="eastAsia"/>
                <w:sz w:val="24"/>
              </w:rPr>
              <w:t>1</w:t>
            </w:r>
          </w:p>
          <w:p w:rsidR="008221A3" w:rsidRDefault="00B94681">
            <w:pPr>
              <w:jc w:val="center"/>
              <w:rPr>
                <w:rFonts w:ascii="宋体" w:hAnsi="宋体"/>
                <w:sz w:val="24"/>
              </w:rPr>
            </w:pPr>
            <w:r>
              <w:rPr>
                <w:rFonts w:ascii="宋体" w:hAnsi="宋体" w:hint="eastAsia"/>
                <w:sz w:val="24"/>
              </w:rPr>
              <w:t>摆臂</w:t>
            </w: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运动能力：通过学习，了解各种辅助练习的作用，能用适合自己的方法投入学习。</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健康行为：通过各种辅助练习方法，</w:t>
            </w:r>
            <w:r>
              <w:rPr>
                <w:rFonts w:ascii="宋体" w:hAnsi="宋体" w:hint="eastAsia"/>
                <w:spacing w:val="1"/>
                <w:sz w:val="24"/>
              </w:rPr>
              <w:t>明白</w:t>
            </w:r>
            <w:r>
              <w:rPr>
                <w:rFonts w:ascii="宋体" w:hAnsi="宋体"/>
                <w:spacing w:val="1"/>
                <w:sz w:val="24"/>
              </w:rPr>
              <w:t>摆臂的技术动作，对提高人体速度的作用。</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体育品德：通过分组练习与比赛，是学生具有安全意识，活动中形成克服困难的意志品质。</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8221A3">
            <w:pPr>
              <w:spacing w:before="77"/>
              <w:ind w:left="117" w:right="114"/>
              <w:rPr>
                <w:rFonts w:ascii="宋体" w:hAnsi="宋体"/>
                <w:spacing w:val="1"/>
                <w:sz w:val="24"/>
              </w:rPr>
            </w:pPr>
          </w:p>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趣味慢跑中</w:t>
            </w:r>
            <w:r>
              <w:rPr>
                <w:rFonts w:ascii="宋体" w:hAnsi="宋体" w:hint="eastAsia"/>
                <w:spacing w:val="1"/>
                <w:sz w:val="24"/>
              </w:rPr>
              <w:t>体验不同姿势的摆臂技术</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hint="eastAsia"/>
                <w:spacing w:val="1"/>
                <w:sz w:val="24"/>
              </w:rPr>
              <w:t>原地摆臂、弓箭步摆臂、坐姿摆臂</w:t>
            </w:r>
          </w:p>
          <w:p w:rsidR="008221A3" w:rsidRDefault="00B94681">
            <w:pPr>
              <w:spacing w:before="77"/>
              <w:ind w:left="117" w:right="114"/>
              <w:rPr>
                <w:rFonts w:ascii="宋体" w:hAnsi="宋体"/>
                <w:spacing w:val="1"/>
                <w:sz w:val="24"/>
              </w:rPr>
            </w:pPr>
            <w:r>
              <w:rPr>
                <w:rFonts w:ascii="宋体" w:hAnsi="宋体" w:hint="eastAsia"/>
                <w:spacing w:val="1"/>
                <w:sz w:val="24"/>
              </w:rPr>
              <w:t>3</w:t>
            </w:r>
            <w:r>
              <w:rPr>
                <w:rFonts w:ascii="宋体" w:hAnsi="宋体"/>
                <w:spacing w:val="1"/>
                <w:sz w:val="24"/>
              </w:rPr>
              <w:t>、组织学生分组展示</w:t>
            </w:r>
            <w:r>
              <w:rPr>
                <w:rFonts w:ascii="宋体" w:hAnsi="宋体" w:hint="eastAsia"/>
                <w:spacing w:val="1"/>
                <w:sz w:val="24"/>
              </w:rPr>
              <w:t>、</w:t>
            </w:r>
            <w:r>
              <w:rPr>
                <w:rFonts w:ascii="宋体" w:hAnsi="宋体"/>
                <w:spacing w:val="1"/>
                <w:sz w:val="24"/>
              </w:rPr>
              <w:t>练习</w:t>
            </w:r>
            <w:r>
              <w:rPr>
                <w:rFonts w:ascii="宋体" w:hAnsi="宋体" w:hint="eastAsia"/>
                <w:spacing w:val="1"/>
                <w:sz w:val="24"/>
              </w:rPr>
              <w:t>、</w:t>
            </w:r>
            <w:r>
              <w:rPr>
                <w:rFonts w:ascii="宋体" w:hAnsi="宋体"/>
                <w:spacing w:val="1"/>
                <w:sz w:val="24"/>
              </w:rPr>
              <w:t>比</w:t>
            </w:r>
            <w:r>
              <w:rPr>
                <w:rFonts w:ascii="宋体" w:hAnsi="宋体" w:hint="eastAsia"/>
                <w:spacing w:val="1"/>
                <w:sz w:val="24"/>
              </w:rPr>
              <w:t>赛、</w:t>
            </w:r>
            <w:r>
              <w:rPr>
                <w:rFonts w:ascii="宋体" w:hAnsi="宋体"/>
                <w:spacing w:val="1"/>
                <w:sz w:val="24"/>
              </w:rPr>
              <w:t>评价。</w:t>
            </w:r>
          </w:p>
          <w:p w:rsidR="008221A3" w:rsidRDefault="008221A3">
            <w:pPr>
              <w:spacing w:before="77"/>
              <w:ind w:left="117" w:right="114"/>
              <w:rPr>
                <w:rFonts w:ascii="宋体" w:hAnsi="宋体"/>
                <w:spacing w:val="1"/>
                <w:sz w:val="24"/>
              </w:rPr>
            </w:pP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教学组织：六路纵队</w:t>
            </w:r>
          </w:p>
          <w:p w:rsidR="008221A3" w:rsidRDefault="00B94681">
            <w:pPr>
              <w:spacing w:before="77"/>
              <w:ind w:left="117" w:right="114"/>
              <w:rPr>
                <w:rFonts w:ascii="宋体" w:hAnsi="宋体"/>
                <w:spacing w:val="1"/>
                <w:sz w:val="24"/>
              </w:rPr>
            </w:pPr>
            <w:r>
              <w:rPr>
                <w:rFonts w:ascii="宋体" w:hAnsi="宋体"/>
                <w:spacing w:val="1"/>
                <w:sz w:val="24"/>
              </w:rPr>
              <w:t>教学方法：</w:t>
            </w:r>
          </w:p>
          <w:p w:rsidR="008221A3" w:rsidRDefault="00B94681">
            <w:pPr>
              <w:spacing w:before="77"/>
              <w:ind w:left="117" w:right="114"/>
              <w:rPr>
                <w:rFonts w:ascii="宋体" w:hAnsi="宋体"/>
                <w:spacing w:val="1"/>
                <w:sz w:val="24"/>
              </w:rPr>
            </w:pPr>
            <w:r>
              <w:rPr>
                <w:rFonts w:ascii="宋体" w:hAnsi="宋体"/>
                <w:spacing w:val="1"/>
                <w:sz w:val="24"/>
              </w:rPr>
              <w:t>教师示范讲解组织学生进行看和听信号的练习。在合作学习、探究学习、自主学习、比赛中获取技能。</w:t>
            </w:r>
          </w:p>
        </w:tc>
      </w:tr>
      <w:tr w:rsidR="008221A3">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宋体" w:hAnsi="宋体"/>
                <w:sz w:val="24"/>
              </w:rPr>
            </w:pPr>
            <w:r>
              <w:rPr>
                <w:rFonts w:ascii="宋体" w:hAnsi="宋体" w:hint="eastAsia"/>
                <w:sz w:val="24"/>
              </w:rPr>
              <w:lastRenderedPageBreak/>
              <w:t>2</w:t>
            </w:r>
          </w:p>
          <w:p w:rsidR="008221A3" w:rsidRDefault="00B94681">
            <w:pPr>
              <w:jc w:val="center"/>
              <w:rPr>
                <w:rFonts w:ascii="宋体" w:hAnsi="宋体"/>
                <w:sz w:val="24"/>
              </w:rPr>
            </w:pPr>
            <w:r>
              <w:rPr>
                <w:rFonts w:ascii="宋体" w:hAnsi="宋体" w:hint="eastAsia"/>
                <w:sz w:val="24"/>
              </w:rPr>
              <w:t>站立式起跑（</w:t>
            </w:r>
            <w:r>
              <w:rPr>
                <w:rFonts w:ascii="宋体" w:hAnsi="宋体" w:hint="eastAsia"/>
                <w:sz w:val="24"/>
              </w:rPr>
              <w:t>1</w:t>
            </w:r>
            <w:r>
              <w:rPr>
                <w:rFonts w:ascii="宋体" w:hAnsi="宋体" w:hint="eastAsia"/>
                <w:sz w:val="24"/>
              </w:rPr>
              <w:t>）</w:t>
            </w: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运动能力：学生掌握站立式起跑的动作技术结构，并明白起跑后上体前倾对于提高速度快的优势，形成对站立式起跑技术的兴趣。</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健康行为：积极与同伴进行沟通交流，在学生熟练掌握站立式技术动作的基础上上体会到加速跑、</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体育品德：在小组学练过程中，表现出不断探索、敢于挑战、团结合作的精神品质。</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开始与准备部分：</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基本部分</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1</w:t>
            </w:r>
            <w:r>
              <w:rPr>
                <w:rFonts w:ascii="宋体" w:hAnsi="宋体"/>
                <w:spacing w:val="1"/>
                <w:sz w:val="24"/>
              </w:rPr>
              <w:t>）</w:t>
            </w:r>
            <w:r>
              <w:rPr>
                <w:rFonts w:ascii="宋体" w:hAnsi="宋体" w:hint="eastAsia"/>
                <w:spacing w:val="1"/>
                <w:sz w:val="24"/>
              </w:rPr>
              <w:t>体验不同起跑姿势（跪姿、卧姿等）</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2</w:t>
            </w:r>
            <w:r>
              <w:rPr>
                <w:rFonts w:ascii="宋体" w:hAnsi="宋体"/>
                <w:spacing w:val="1"/>
                <w:sz w:val="24"/>
              </w:rPr>
              <w:t>）学练站立式起跑动作，并跑出</w:t>
            </w:r>
            <w:r>
              <w:rPr>
                <w:rFonts w:ascii="宋体" w:hAnsi="宋体"/>
                <w:spacing w:val="1"/>
                <w:sz w:val="24"/>
              </w:rPr>
              <w:t>3-5</w:t>
            </w:r>
            <w:r>
              <w:rPr>
                <w:rFonts w:ascii="宋体" w:hAnsi="宋体"/>
                <w:spacing w:val="1"/>
                <w:sz w:val="24"/>
              </w:rPr>
              <w:t>步练习。</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3</w:t>
            </w:r>
            <w:r>
              <w:rPr>
                <w:rFonts w:ascii="宋体" w:hAnsi="宋体"/>
                <w:spacing w:val="1"/>
                <w:sz w:val="24"/>
              </w:rPr>
              <w:t>）学练站立式起跑接冲刺</w:t>
            </w:r>
            <w:r>
              <w:rPr>
                <w:rFonts w:ascii="宋体" w:hAnsi="宋体"/>
                <w:spacing w:val="1"/>
                <w:sz w:val="24"/>
              </w:rPr>
              <w:t>20</w:t>
            </w:r>
            <w:r>
              <w:rPr>
                <w:rFonts w:ascii="宋体" w:hAnsi="宋体"/>
                <w:spacing w:val="1"/>
                <w:sz w:val="24"/>
              </w:rPr>
              <w:t>米练习。</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4</w:t>
            </w:r>
            <w:r>
              <w:rPr>
                <w:rFonts w:ascii="宋体" w:hAnsi="宋体"/>
                <w:spacing w:val="1"/>
                <w:sz w:val="24"/>
              </w:rPr>
              <w:t>）比赛：站立式起跑接冲刺</w:t>
            </w:r>
            <w:r>
              <w:rPr>
                <w:rFonts w:ascii="宋体" w:hAnsi="宋体"/>
                <w:spacing w:val="1"/>
                <w:sz w:val="24"/>
              </w:rPr>
              <w:t>50</w:t>
            </w:r>
            <w:r>
              <w:rPr>
                <w:rFonts w:ascii="宋体" w:hAnsi="宋体"/>
                <w:spacing w:val="1"/>
                <w:sz w:val="24"/>
              </w:rPr>
              <w:t>米。</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5</w:t>
            </w:r>
            <w:r>
              <w:rPr>
                <w:rFonts w:ascii="宋体" w:hAnsi="宋体"/>
                <w:spacing w:val="1"/>
                <w:sz w:val="24"/>
              </w:rPr>
              <w:t>）</w:t>
            </w:r>
            <w:r>
              <w:rPr>
                <w:rFonts w:ascii="宋体" w:hAnsi="宋体" w:hint="eastAsia"/>
                <w:spacing w:val="1"/>
                <w:sz w:val="24"/>
              </w:rPr>
              <w:t>体能</w:t>
            </w:r>
            <w:r>
              <w:rPr>
                <w:rFonts w:ascii="宋体" w:hAnsi="宋体"/>
                <w:spacing w:val="1"/>
                <w:sz w:val="24"/>
              </w:rPr>
              <w:t>：俯卧撑</w:t>
            </w:r>
            <w:r>
              <w:rPr>
                <w:rFonts w:ascii="宋体" w:hAnsi="宋体"/>
                <w:spacing w:val="1"/>
                <w:sz w:val="24"/>
              </w:rPr>
              <w:t>15</w:t>
            </w:r>
            <w:r>
              <w:rPr>
                <w:rFonts w:ascii="宋体" w:hAnsi="宋体"/>
                <w:spacing w:val="1"/>
                <w:sz w:val="24"/>
              </w:rPr>
              <w:t>个、斜板支撑</w:t>
            </w:r>
            <w:r>
              <w:rPr>
                <w:rFonts w:ascii="宋体" w:hAnsi="宋体"/>
                <w:spacing w:val="1"/>
                <w:sz w:val="24"/>
              </w:rPr>
              <w:t>30</w:t>
            </w:r>
            <w:r>
              <w:rPr>
                <w:rFonts w:ascii="宋体" w:hAnsi="宋体"/>
                <w:spacing w:val="1"/>
                <w:sz w:val="24"/>
              </w:rPr>
              <w:t>秒。</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结束部分：在音乐中放松身心，总结评议</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教学组织：四路纵队</w:t>
            </w:r>
            <w:r>
              <w:rPr>
                <w:rFonts w:ascii="宋体" w:hAnsi="宋体"/>
                <w:spacing w:val="1"/>
                <w:sz w:val="24"/>
              </w:rPr>
              <w:t>→</w:t>
            </w:r>
            <w:r>
              <w:rPr>
                <w:rFonts w:ascii="宋体" w:hAnsi="宋体"/>
                <w:spacing w:val="1"/>
                <w:sz w:val="24"/>
              </w:rPr>
              <w:t>两路纵队</w:t>
            </w:r>
            <w:r>
              <w:rPr>
                <w:rFonts w:ascii="宋体" w:hAnsi="宋体"/>
                <w:spacing w:val="1"/>
                <w:sz w:val="24"/>
              </w:rPr>
              <w:t>→</w:t>
            </w:r>
            <w:r>
              <w:rPr>
                <w:rFonts w:ascii="宋体" w:hAnsi="宋体"/>
                <w:spacing w:val="1"/>
                <w:sz w:val="24"/>
              </w:rPr>
              <w:t>两路纵队</w:t>
            </w:r>
          </w:p>
          <w:p w:rsidR="008221A3" w:rsidRDefault="00B94681">
            <w:pPr>
              <w:spacing w:before="77"/>
              <w:ind w:left="117" w:right="114"/>
              <w:rPr>
                <w:rFonts w:ascii="宋体" w:hAnsi="宋体"/>
                <w:spacing w:val="1"/>
                <w:sz w:val="24"/>
              </w:rPr>
            </w:pPr>
            <w:r>
              <w:rPr>
                <w:rFonts w:ascii="宋体" w:hAnsi="宋体"/>
                <w:spacing w:val="1"/>
                <w:sz w:val="24"/>
              </w:rPr>
              <w:t>教学方法：教师示范</w:t>
            </w:r>
            <w:r>
              <w:rPr>
                <w:rFonts w:ascii="宋体" w:hAnsi="宋体" w:hint="eastAsia"/>
                <w:spacing w:val="1"/>
                <w:sz w:val="24"/>
              </w:rPr>
              <w:t>，</w:t>
            </w:r>
            <w:r>
              <w:rPr>
                <w:rFonts w:ascii="宋体" w:hAnsi="宋体"/>
                <w:spacing w:val="1"/>
                <w:sz w:val="24"/>
              </w:rPr>
              <w:t>学生跟练，充分热身。</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教学组织：</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1-2</w:t>
            </w:r>
            <w:r>
              <w:rPr>
                <w:rFonts w:ascii="宋体" w:hAnsi="宋体"/>
                <w:spacing w:val="1"/>
                <w:sz w:val="24"/>
              </w:rPr>
              <w:t>）四列横队</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3-4</w:t>
            </w:r>
            <w:r>
              <w:rPr>
                <w:rFonts w:ascii="宋体" w:hAnsi="宋体"/>
                <w:spacing w:val="1"/>
                <w:sz w:val="24"/>
              </w:rPr>
              <w:t>）四路纵队练习（</w:t>
            </w:r>
            <w:r>
              <w:rPr>
                <w:rFonts w:ascii="宋体" w:hAnsi="宋体"/>
                <w:spacing w:val="1"/>
                <w:sz w:val="24"/>
              </w:rPr>
              <w:t>5</w:t>
            </w:r>
            <w:r>
              <w:rPr>
                <w:rFonts w:ascii="宋体" w:hAnsi="宋体"/>
                <w:spacing w:val="1"/>
                <w:sz w:val="24"/>
              </w:rPr>
              <w:t>）散点练习</w:t>
            </w:r>
          </w:p>
          <w:p w:rsidR="008221A3" w:rsidRDefault="00B94681">
            <w:pPr>
              <w:spacing w:before="77"/>
              <w:ind w:left="117" w:right="114"/>
              <w:rPr>
                <w:rFonts w:ascii="宋体" w:hAnsi="宋体"/>
                <w:spacing w:val="1"/>
                <w:sz w:val="24"/>
              </w:rPr>
            </w:pPr>
            <w:r>
              <w:rPr>
                <w:rFonts w:ascii="宋体" w:hAnsi="宋体"/>
                <w:spacing w:val="1"/>
                <w:sz w:val="24"/>
              </w:rPr>
              <w:t>教学方法：（</w:t>
            </w:r>
            <w:r>
              <w:rPr>
                <w:rFonts w:ascii="宋体" w:hAnsi="宋体"/>
                <w:spacing w:val="1"/>
                <w:sz w:val="24"/>
              </w:rPr>
              <w:t>1-3</w:t>
            </w:r>
            <w:r>
              <w:rPr>
                <w:rFonts w:ascii="宋体" w:hAnsi="宋体"/>
                <w:spacing w:val="1"/>
                <w:sz w:val="24"/>
              </w:rPr>
              <w:t>）教师讲解示范，学生有序跟练。（</w:t>
            </w:r>
            <w:r>
              <w:rPr>
                <w:rFonts w:ascii="宋体" w:hAnsi="宋体"/>
                <w:spacing w:val="1"/>
                <w:sz w:val="24"/>
              </w:rPr>
              <w:t>4</w:t>
            </w:r>
            <w:r>
              <w:rPr>
                <w:rFonts w:ascii="宋体" w:hAnsi="宋体"/>
                <w:spacing w:val="1"/>
                <w:sz w:val="24"/>
              </w:rPr>
              <w:t>）参与比赛，</w:t>
            </w:r>
            <w:r>
              <w:rPr>
                <w:rFonts w:ascii="宋体" w:hAnsi="宋体" w:hint="eastAsia"/>
                <w:spacing w:val="1"/>
                <w:sz w:val="24"/>
              </w:rPr>
              <w:t>努力</w:t>
            </w:r>
            <w:r>
              <w:rPr>
                <w:rFonts w:ascii="宋体" w:hAnsi="宋体"/>
                <w:spacing w:val="1"/>
                <w:sz w:val="24"/>
              </w:rPr>
              <w:t>争胜。</w:t>
            </w:r>
          </w:p>
        </w:tc>
      </w:tr>
      <w:tr w:rsidR="008221A3">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ind w:firstLineChars="100" w:firstLine="240"/>
              <w:rPr>
                <w:rFonts w:ascii="宋体" w:hAnsi="宋体"/>
                <w:sz w:val="24"/>
              </w:rPr>
            </w:pPr>
            <w:r>
              <w:rPr>
                <w:rFonts w:ascii="宋体" w:hAnsi="宋体" w:hint="eastAsia"/>
                <w:sz w:val="24"/>
              </w:rPr>
              <w:t>3</w:t>
            </w:r>
          </w:p>
          <w:p w:rsidR="008221A3" w:rsidRDefault="00B94681">
            <w:pPr>
              <w:ind w:left="240" w:hangingChars="100" w:hanging="240"/>
              <w:jc w:val="left"/>
              <w:rPr>
                <w:rFonts w:ascii="宋体" w:hAnsi="宋体"/>
                <w:sz w:val="24"/>
              </w:rPr>
            </w:pPr>
            <w:r>
              <w:rPr>
                <w:rFonts w:ascii="宋体" w:hAnsi="宋体" w:hint="eastAsia"/>
                <w:sz w:val="24"/>
              </w:rPr>
              <w:t>站立式起跑（</w:t>
            </w:r>
            <w:r>
              <w:rPr>
                <w:rFonts w:ascii="宋体" w:hAnsi="宋体" w:hint="eastAsia"/>
                <w:sz w:val="24"/>
              </w:rPr>
              <w:t>2</w:t>
            </w:r>
            <w:r>
              <w:rPr>
                <w:rFonts w:ascii="宋体" w:hAnsi="宋体" w:hint="eastAsia"/>
                <w:sz w:val="24"/>
              </w:rPr>
              <w:t>）</w:t>
            </w: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运动能力：学生知道各就位、预备、跑的口令并能做出对应动作以及评价队友动作的准确性，在练习中能够主动感受蹬地、摆臂、重心前倾的关联性和</w:t>
            </w:r>
            <w:r>
              <w:rPr>
                <w:rFonts w:ascii="宋体" w:hAnsi="宋体" w:hint="eastAsia"/>
                <w:spacing w:val="1"/>
                <w:sz w:val="24"/>
              </w:rPr>
              <w:t>重要</w:t>
            </w:r>
            <w:r>
              <w:rPr>
                <w:rFonts w:ascii="宋体" w:hAnsi="宋体"/>
                <w:spacing w:val="1"/>
                <w:sz w:val="24"/>
              </w:rPr>
              <w:t>性。</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健康行为：学生能够在练习中保护自己及同伴的安全，调整自己的角色当好运动员、发令员及评委等角色，提高注意力逐步适应</w:t>
            </w:r>
            <w:r>
              <w:rPr>
                <w:rFonts w:ascii="宋体" w:hAnsi="宋体" w:hint="eastAsia"/>
                <w:spacing w:val="1"/>
                <w:sz w:val="24"/>
              </w:rPr>
              <w:t>站立式</w:t>
            </w:r>
            <w:r>
              <w:rPr>
                <w:rFonts w:ascii="宋体" w:hAnsi="宋体"/>
                <w:spacing w:val="1"/>
                <w:sz w:val="24"/>
              </w:rPr>
              <w:t>起跑的比赛环境。</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体育品德：通过练习培养学生团结合作、积极向上、顽强拼搏的精神和遵守规则、服从裁判、尊重评委的道德品质。</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开始与准备部分：</w:t>
            </w:r>
            <w:r>
              <w:rPr>
                <w:rFonts w:ascii="宋体" w:hAnsi="宋体" w:hint="eastAsia"/>
                <w:spacing w:val="1"/>
                <w:sz w:val="24"/>
              </w:rPr>
              <w:t>喊</w:t>
            </w:r>
            <w:r>
              <w:rPr>
                <w:rFonts w:ascii="宋体" w:hAnsi="宋体"/>
                <w:spacing w:val="1"/>
                <w:sz w:val="24"/>
              </w:rPr>
              <w:t>数抱团游戏。</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基本部分</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1</w:t>
            </w:r>
            <w:r>
              <w:rPr>
                <w:rFonts w:ascii="宋体" w:hAnsi="宋体"/>
                <w:spacing w:val="1"/>
                <w:sz w:val="24"/>
              </w:rPr>
              <w:t>）学练跑的专门性练习。</w:t>
            </w:r>
            <w:r>
              <w:rPr>
                <w:rFonts w:ascii="宋体" w:hAnsi="宋体" w:hint="eastAsia"/>
                <w:spacing w:val="1"/>
                <w:sz w:val="24"/>
              </w:rPr>
              <w:t>（</w:t>
            </w:r>
            <w:r>
              <w:rPr>
                <w:rFonts w:ascii="宋体" w:hAnsi="宋体" w:hint="eastAsia"/>
                <w:spacing w:val="1"/>
                <w:sz w:val="24"/>
              </w:rPr>
              <w:t>小踮步、军行步、扶墙半高抬腿）</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hint="eastAsia"/>
                <w:spacing w:val="1"/>
                <w:sz w:val="24"/>
              </w:rPr>
              <w:t>2</w:t>
            </w:r>
            <w:r>
              <w:rPr>
                <w:rFonts w:ascii="宋体" w:hAnsi="宋体"/>
                <w:spacing w:val="1"/>
                <w:sz w:val="24"/>
              </w:rPr>
              <w:t>）集体学练口令及起跑的完整动作技术。</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hint="eastAsia"/>
                <w:spacing w:val="1"/>
                <w:sz w:val="24"/>
              </w:rPr>
              <w:t>3</w:t>
            </w:r>
            <w:r>
              <w:rPr>
                <w:rFonts w:ascii="宋体" w:hAnsi="宋体"/>
                <w:spacing w:val="1"/>
                <w:sz w:val="24"/>
              </w:rPr>
              <w:t>）学练听录音</w:t>
            </w:r>
            <w:r>
              <w:rPr>
                <w:rFonts w:ascii="宋体" w:hAnsi="宋体" w:hint="eastAsia"/>
                <w:spacing w:val="1"/>
                <w:sz w:val="24"/>
              </w:rPr>
              <w:t>起跑口令练习。</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hint="eastAsia"/>
                <w:spacing w:val="1"/>
                <w:sz w:val="24"/>
              </w:rPr>
              <w:t>4</w:t>
            </w:r>
            <w:r>
              <w:rPr>
                <w:rFonts w:ascii="宋体" w:hAnsi="宋体"/>
                <w:spacing w:val="1"/>
                <w:sz w:val="24"/>
              </w:rPr>
              <w:t>）</w:t>
            </w:r>
            <w:r>
              <w:rPr>
                <w:rFonts w:ascii="宋体" w:hAnsi="宋体" w:hint="eastAsia"/>
                <w:spacing w:val="1"/>
                <w:sz w:val="24"/>
              </w:rPr>
              <w:t>体能</w:t>
            </w:r>
            <w:r>
              <w:rPr>
                <w:rFonts w:ascii="宋体" w:hAnsi="宋体"/>
                <w:spacing w:val="1"/>
                <w:sz w:val="24"/>
              </w:rPr>
              <w:t>：登山跑</w:t>
            </w:r>
            <w:r>
              <w:rPr>
                <w:rFonts w:ascii="宋体" w:hAnsi="宋体"/>
                <w:spacing w:val="1"/>
                <w:sz w:val="24"/>
              </w:rPr>
              <w:t>20</w:t>
            </w:r>
            <w:r>
              <w:rPr>
                <w:rFonts w:ascii="宋体" w:hAnsi="宋体"/>
                <w:spacing w:val="1"/>
                <w:sz w:val="24"/>
              </w:rPr>
              <w:t>秒、俯卧开合跳</w:t>
            </w:r>
            <w:r>
              <w:rPr>
                <w:rFonts w:ascii="宋体" w:hAnsi="宋体"/>
                <w:spacing w:val="1"/>
                <w:sz w:val="24"/>
              </w:rPr>
              <w:t>20</w:t>
            </w:r>
            <w:r>
              <w:rPr>
                <w:rFonts w:ascii="宋体" w:hAnsi="宋体"/>
                <w:spacing w:val="1"/>
                <w:sz w:val="24"/>
              </w:rPr>
              <w:t>秒、节奏高抬腿</w:t>
            </w:r>
            <w:r>
              <w:rPr>
                <w:rFonts w:ascii="宋体" w:hAnsi="宋体"/>
                <w:spacing w:val="1"/>
                <w:sz w:val="24"/>
              </w:rPr>
              <w:t>20</w:t>
            </w:r>
            <w:r>
              <w:rPr>
                <w:rFonts w:ascii="宋体" w:hAnsi="宋体"/>
                <w:spacing w:val="1"/>
                <w:sz w:val="24"/>
              </w:rPr>
              <w:t>秒为一循环，进行</w:t>
            </w:r>
            <w:r>
              <w:rPr>
                <w:rFonts w:ascii="宋体" w:hAnsi="宋体"/>
                <w:spacing w:val="1"/>
                <w:sz w:val="24"/>
              </w:rPr>
              <w:t>3</w:t>
            </w:r>
            <w:r>
              <w:rPr>
                <w:rFonts w:ascii="宋体" w:hAnsi="宋体"/>
                <w:spacing w:val="1"/>
                <w:sz w:val="24"/>
              </w:rPr>
              <w:t>组。</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结束部分：跟着音乐节奏放松，总结评议。</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教学组织：四列横队成体操队形散开</w:t>
            </w:r>
            <w:r>
              <w:rPr>
                <w:rFonts w:ascii="宋体" w:hAnsi="宋体"/>
                <w:spacing w:val="1"/>
                <w:sz w:val="24"/>
              </w:rPr>
              <w:t>→</w:t>
            </w:r>
            <w:r>
              <w:rPr>
                <w:rFonts w:ascii="宋体" w:hAnsi="宋体"/>
                <w:spacing w:val="1"/>
                <w:sz w:val="24"/>
              </w:rPr>
              <w:t>圆形。</w:t>
            </w:r>
          </w:p>
          <w:p w:rsidR="008221A3" w:rsidRDefault="00B94681">
            <w:pPr>
              <w:spacing w:before="77"/>
              <w:ind w:left="117" w:right="114"/>
              <w:rPr>
                <w:rFonts w:ascii="宋体" w:hAnsi="宋体"/>
                <w:spacing w:val="1"/>
                <w:sz w:val="24"/>
              </w:rPr>
            </w:pPr>
            <w:r>
              <w:rPr>
                <w:rFonts w:ascii="宋体" w:hAnsi="宋体"/>
                <w:spacing w:val="1"/>
                <w:sz w:val="24"/>
              </w:rPr>
              <w:t>教学方法：教师示范</w:t>
            </w:r>
            <w:r>
              <w:rPr>
                <w:rFonts w:ascii="宋体" w:hAnsi="宋体" w:hint="eastAsia"/>
                <w:spacing w:val="1"/>
                <w:sz w:val="24"/>
              </w:rPr>
              <w:t>，</w:t>
            </w:r>
            <w:r>
              <w:rPr>
                <w:rFonts w:ascii="宋体" w:hAnsi="宋体" w:hint="eastAsia"/>
                <w:spacing w:val="1"/>
                <w:sz w:val="24"/>
              </w:rPr>
              <w:t>学生</w:t>
            </w:r>
            <w:r>
              <w:rPr>
                <w:rFonts w:ascii="宋体" w:hAnsi="宋体"/>
                <w:spacing w:val="1"/>
                <w:sz w:val="24"/>
              </w:rPr>
              <w:t>跟练，充分热身。</w:t>
            </w:r>
          </w:p>
          <w:p w:rsidR="008221A3" w:rsidRDefault="00B94681">
            <w:pPr>
              <w:spacing w:before="77"/>
              <w:ind w:left="117" w:right="114"/>
              <w:rPr>
                <w:rFonts w:ascii="宋体" w:hAnsi="宋体"/>
                <w:spacing w:val="1"/>
                <w:sz w:val="24"/>
              </w:rPr>
            </w:pPr>
            <w:r>
              <w:rPr>
                <w:rFonts w:ascii="宋体" w:hAnsi="宋体"/>
                <w:spacing w:val="1"/>
                <w:sz w:val="24"/>
              </w:rPr>
              <w:t>教学组织：</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1-3</w:t>
            </w:r>
            <w:r>
              <w:rPr>
                <w:rFonts w:ascii="宋体" w:hAnsi="宋体"/>
                <w:spacing w:val="1"/>
                <w:sz w:val="24"/>
              </w:rPr>
              <w:t>）四列横队</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4</w:t>
            </w:r>
            <w:r>
              <w:rPr>
                <w:rFonts w:ascii="宋体" w:hAnsi="宋体"/>
                <w:spacing w:val="1"/>
                <w:sz w:val="24"/>
              </w:rPr>
              <w:t>）</w:t>
            </w:r>
            <w:r>
              <w:rPr>
                <w:rFonts w:ascii="宋体" w:hAnsi="宋体"/>
                <w:spacing w:val="1"/>
                <w:sz w:val="24"/>
              </w:rPr>
              <w:t>2</w:t>
            </w:r>
            <w:r>
              <w:rPr>
                <w:rFonts w:ascii="宋体" w:hAnsi="宋体"/>
                <w:spacing w:val="1"/>
                <w:sz w:val="24"/>
              </w:rPr>
              <w:t>人一组</w:t>
            </w:r>
          </w:p>
          <w:p w:rsidR="008221A3" w:rsidRDefault="00B94681">
            <w:pPr>
              <w:spacing w:before="77"/>
              <w:ind w:left="117" w:right="114"/>
              <w:rPr>
                <w:rFonts w:ascii="宋体" w:hAnsi="宋体"/>
                <w:spacing w:val="1"/>
                <w:sz w:val="24"/>
              </w:rPr>
            </w:pPr>
            <w:r>
              <w:rPr>
                <w:rFonts w:ascii="宋体" w:hAnsi="宋体"/>
                <w:spacing w:val="1"/>
                <w:sz w:val="24"/>
              </w:rPr>
              <w:t>带领学生集体学练带领学生体会重心前倾摆臂蹬地。</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教学组织：散点练习。</w:t>
            </w:r>
          </w:p>
          <w:p w:rsidR="008221A3" w:rsidRDefault="00B94681">
            <w:pPr>
              <w:spacing w:before="77"/>
              <w:ind w:left="117" w:right="114"/>
              <w:rPr>
                <w:rFonts w:ascii="宋体" w:hAnsi="宋体"/>
                <w:spacing w:val="1"/>
                <w:sz w:val="24"/>
              </w:rPr>
            </w:pPr>
            <w:r>
              <w:rPr>
                <w:rFonts w:ascii="宋体" w:hAnsi="宋体"/>
                <w:spacing w:val="1"/>
                <w:sz w:val="24"/>
              </w:rPr>
              <w:t>教学方法：音伴下，教师带领学生放松身心，并进行总结。</w:t>
            </w:r>
          </w:p>
        </w:tc>
      </w:tr>
      <w:tr w:rsidR="008221A3">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宋体" w:hAnsi="宋体"/>
                <w:sz w:val="24"/>
              </w:rPr>
            </w:pPr>
            <w:r>
              <w:rPr>
                <w:rFonts w:ascii="宋体" w:hAnsi="宋体" w:hint="eastAsia"/>
                <w:sz w:val="24"/>
              </w:rPr>
              <w:t>4</w:t>
            </w:r>
          </w:p>
          <w:p w:rsidR="008221A3" w:rsidRDefault="00B94681">
            <w:pPr>
              <w:jc w:val="center"/>
              <w:rPr>
                <w:rFonts w:ascii="宋体" w:hAnsi="宋体"/>
                <w:sz w:val="24"/>
              </w:rPr>
            </w:pPr>
            <w:r>
              <w:rPr>
                <w:rFonts w:ascii="宋体" w:hAnsi="宋体" w:hint="eastAsia"/>
                <w:sz w:val="24"/>
              </w:rPr>
              <w:t>追逐跑</w:t>
            </w: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运动能力：通过学习，理解、懂得怎样利用废布料进行游戏的方法，使得追逐跑技术和体能得到全面发展。</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健康行为：保持稳定的情绪、正确面对输赢时，</w:t>
            </w:r>
            <w:r>
              <w:rPr>
                <w:rFonts w:ascii="宋体" w:hAnsi="宋体"/>
                <w:spacing w:val="1"/>
                <w:sz w:val="24"/>
              </w:rPr>
              <w:lastRenderedPageBreak/>
              <w:t>能与同伴共同交流探讨、共同进步。</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体育品德：通过学习，培养学生大胆创新、敢于实践、勇于争先的精神，并能在游戏过程中体现很好的规则意识。</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lastRenderedPageBreak/>
              <w:t>1.</w:t>
            </w:r>
            <w:r>
              <w:rPr>
                <w:rFonts w:ascii="宋体" w:hAnsi="宋体"/>
                <w:spacing w:val="1"/>
                <w:sz w:val="24"/>
              </w:rPr>
              <w:t>开始与准备部分：</w:t>
            </w:r>
            <w:r>
              <w:rPr>
                <w:rFonts w:ascii="宋体" w:hAnsi="宋体"/>
                <w:spacing w:val="1"/>
                <w:sz w:val="24"/>
              </w:rPr>
              <w:t>“</w:t>
            </w:r>
            <w:r>
              <w:rPr>
                <w:rFonts w:ascii="宋体" w:hAnsi="宋体"/>
                <w:spacing w:val="1"/>
                <w:sz w:val="24"/>
              </w:rPr>
              <w:t>舞鞭</w:t>
            </w:r>
            <w:r>
              <w:rPr>
                <w:rFonts w:ascii="宋体" w:hAnsi="宋体"/>
                <w:spacing w:val="1"/>
                <w:sz w:val="24"/>
              </w:rPr>
              <w:t>”</w:t>
            </w:r>
            <w:r>
              <w:rPr>
                <w:rFonts w:ascii="宋体" w:hAnsi="宋体"/>
                <w:spacing w:val="1"/>
                <w:sz w:val="24"/>
              </w:rPr>
              <w:t>游戏。</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基本部分</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1</w:t>
            </w:r>
            <w:r>
              <w:rPr>
                <w:rFonts w:ascii="宋体" w:hAnsi="宋体"/>
                <w:spacing w:val="1"/>
                <w:sz w:val="24"/>
              </w:rPr>
              <w:t>）学练跑的专门性练习。</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2</w:t>
            </w:r>
            <w:r>
              <w:rPr>
                <w:rFonts w:ascii="宋体" w:hAnsi="宋体"/>
                <w:spacing w:val="1"/>
                <w:sz w:val="24"/>
              </w:rPr>
              <w:t>）一对一，两人一组追逐跑</w:t>
            </w:r>
            <w:r>
              <w:rPr>
                <w:rFonts w:ascii="宋体" w:hAnsi="宋体"/>
                <w:spacing w:val="1"/>
                <w:sz w:val="24"/>
              </w:rPr>
              <w:t>“</w:t>
            </w:r>
            <w:r>
              <w:rPr>
                <w:rFonts w:ascii="宋体" w:hAnsi="宋体"/>
                <w:spacing w:val="1"/>
                <w:sz w:val="24"/>
              </w:rPr>
              <w:t>抓尾巴</w:t>
            </w:r>
            <w:r>
              <w:rPr>
                <w:rFonts w:ascii="宋体" w:hAnsi="宋体"/>
                <w:spacing w:val="1"/>
                <w:sz w:val="24"/>
              </w:rPr>
              <w:t>”</w:t>
            </w:r>
            <w:r>
              <w:rPr>
                <w:rFonts w:ascii="宋体" w:hAnsi="宋体"/>
                <w:spacing w:val="1"/>
                <w:sz w:val="24"/>
              </w:rPr>
              <w:t>。</w:t>
            </w:r>
          </w:p>
          <w:p w:rsidR="008221A3" w:rsidRDefault="00B94681">
            <w:pPr>
              <w:spacing w:before="77"/>
              <w:ind w:left="117" w:right="114"/>
              <w:rPr>
                <w:rFonts w:ascii="宋体" w:hAnsi="宋体"/>
                <w:spacing w:val="1"/>
                <w:sz w:val="24"/>
              </w:rPr>
            </w:pPr>
            <w:r>
              <w:rPr>
                <w:rFonts w:ascii="宋体" w:hAnsi="宋体"/>
                <w:spacing w:val="1"/>
                <w:sz w:val="24"/>
              </w:rPr>
              <w:lastRenderedPageBreak/>
              <w:t>（</w:t>
            </w:r>
            <w:r>
              <w:rPr>
                <w:rFonts w:ascii="宋体" w:hAnsi="宋体"/>
                <w:spacing w:val="1"/>
                <w:sz w:val="24"/>
              </w:rPr>
              <w:t>3</w:t>
            </w:r>
            <w:r>
              <w:rPr>
                <w:rFonts w:ascii="宋体" w:hAnsi="宋体"/>
                <w:spacing w:val="1"/>
                <w:sz w:val="24"/>
              </w:rPr>
              <w:t>）一对二，三人一组追逐跑</w:t>
            </w:r>
            <w:r>
              <w:rPr>
                <w:rFonts w:ascii="宋体" w:hAnsi="宋体"/>
                <w:spacing w:val="1"/>
                <w:sz w:val="24"/>
              </w:rPr>
              <w:t>“</w:t>
            </w:r>
            <w:r>
              <w:rPr>
                <w:rFonts w:ascii="宋体" w:hAnsi="宋体"/>
                <w:spacing w:val="1"/>
                <w:sz w:val="24"/>
              </w:rPr>
              <w:t>抓尾巴</w:t>
            </w:r>
            <w:r>
              <w:rPr>
                <w:rFonts w:ascii="宋体" w:hAnsi="宋体"/>
                <w:spacing w:val="1"/>
                <w:sz w:val="24"/>
              </w:rPr>
              <w:t>”</w:t>
            </w:r>
            <w:r>
              <w:rPr>
                <w:rFonts w:ascii="宋体" w:hAnsi="宋体"/>
                <w:spacing w:val="1"/>
                <w:sz w:val="24"/>
              </w:rPr>
              <w:t>。</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4</w:t>
            </w:r>
            <w:r>
              <w:rPr>
                <w:rFonts w:ascii="宋体" w:hAnsi="宋体"/>
                <w:spacing w:val="1"/>
                <w:sz w:val="24"/>
              </w:rPr>
              <w:t>）全班自由组合追逐跑</w:t>
            </w:r>
            <w:r>
              <w:rPr>
                <w:rFonts w:ascii="宋体" w:hAnsi="宋体"/>
                <w:spacing w:val="1"/>
                <w:sz w:val="24"/>
              </w:rPr>
              <w:t>“</w:t>
            </w:r>
            <w:r>
              <w:rPr>
                <w:rFonts w:ascii="宋体" w:hAnsi="宋体"/>
                <w:spacing w:val="1"/>
                <w:sz w:val="24"/>
              </w:rPr>
              <w:t>抓尾巴</w:t>
            </w:r>
            <w:r>
              <w:rPr>
                <w:rFonts w:ascii="宋体" w:hAnsi="宋体"/>
                <w:spacing w:val="1"/>
                <w:sz w:val="24"/>
              </w:rPr>
              <w:t>”</w:t>
            </w:r>
            <w:r>
              <w:rPr>
                <w:rFonts w:ascii="宋体" w:hAnsi="宋体"/>
                <w:spacing w:val="1"/>
                <w:sz w:val="24"/>
              </w:rPr>
              <w:t>游戏。</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5</w:t>
            </w:r>
            <w:r>
              <w:rPr>
                <w:rFonts w:ascii="宋体" w:hAnsi="宋体"/>
                <w:spacing w:val="1"/>
                <w:sz w:val="24"/>
              </w:rPr>
              <w:t>）</w:t>
            </w:r>
            <w:r>
              <w:rPr>
                <w:rFonts w:ascii="宋体" w:hAnsi="宋体" w:hint="eastAsia"/>
                <w:spacing w:val="1"/>
                <w:sz w:val="24"/>
              </w:rPr>
              <w:t>体能</w:t>
            </w:r>
            <w:r>
              <w:rPr>
                <w:rFonts w:ascii="宋体" w:hAnsi="宋体"/>
                <w:spacing w:val="1"/>
                <w:sz w:val="24"/>
              </w:rPr>
              <w:t>：斜板支撑</w:t>
            </w:r>
            <w:r>
              <w:rPr>
                <w:rFonts w:ascii="宋体" w:hAnsi="宋体"/>
                <w:spacing w:val="1"/>
                <w:sz w:val="24"/>
              </w:rPr>
              <w:t>“</w:t>
            </w:r>
            <w:r>
              <w:rPr>
                <w:rFonts w:ascii="宋体" w:hAnsi="宋体"/>
                <w:spacing w:val="1"/>
                <w:sz w:val="24"/>
              </w:rPr>
              <w:t>尾巴</w:t>
            </w:r>
            <w:r>
              <w:rPr>
                <w:rFonts w:ascii="宋体" w:hAnsi="宋体"/>
                <w:spacing w:val="1"/>
                <w:sz w:val="24"/>
              </w:rPr>
              <w:t>”</w:t>
            </w:r>
            <w:r>
              <w:rPr>
                <w:rFonts w:ascii="宋体" w:hAnsi="宋体"/>
                <w:spacing w:val="1"/>
                <w:sz w:val="24"/>
              </w:rPr>
              <w:t>传递赛。</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结束部分：跟着音乐节奏放松，总结评议。</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lastRenderedPageBreak/>
              <w:t>1.</w:t>
            </w:r>
            <w:r>
              <w:rPr>
                <w:rFonts w:ascii="宋体" w:hAnsi="宋体"/>
                <w:spacing w:val="1"/>
                <w:sz w:val="24"/>
              </w:rPr>
              <w:t>教学组织</w:t>
            </w:r>
            <w:r>
              <w:rPr>
                <w:rFonts w:ascii="宋体" w:hAnsi="宋体" w:hint="eastAsia"/>
                <w:spacing w:val="1"/>
                <w:sz w:val="24"/>
              </w:rPr>
              <w:t>：</w:t>
            </w:r>
            <w:r>
              <w:rPr>
                <w:rFonts w:ascii="宋体" w:hAnsi="宋体"/>
                <w:spacing w:val="1"/>
                <w:sz w:val="24"/>
              </w:rPr>
              <w:t>四列横队散开。</w:t>
            </w:r>
          </w:p>
          <w:p w:rsidR="008221A3" w:rsidRDefault="00B94681">
            <w:pPr>
              <w:spacing w:before="77"/>
              <w:ind w:left="117" w:right="114"/>
              <w:rPr>
                <w:rFonts w:ascii="宋体" w:hAnsi="宋体"/>
                <w:spacing w:val="1"/>
                <w:sz w:val="24"/>
              </w:rPr>
            </w:pPr>
            <w:r>
              <w:rPr>
                <w:rFonts w:ascii="宋体" w:hAnsi="宋体"/>
                <w:spacing w:val="1"/>
                <w:sz w:val="24"/>
              </w:rPr>
              <w:t>教学方法：</w:t>
            </w:r>
          </w:p>
          <w:p w:rsidR="008221A3" w:rsidRDefault="00B94681">
            <w:pPr>
              <w:spacing w:before="77"/>
              <w:ind w:left="117" w:right="114"/>
              <w:rPr>
                <w:rFonts w:ascii="宋体" w:hAnsi="宋体"/>
                <w:spacing w:val="1"/>
                <w:sz w:val="24"/>
              </w:rPr>
            </w:pPr>
            <w:r>
              <w:rPr>
                <w:rFonts w:ascii="宋体" w:hAnsi="宋体"/>
                <w:spacing w:val="1"/>
                <w:sz w:val="24"/>
              </w:rPr>
              <w:t>分组游戏。</w:t>
            </w:r>
          </w:p>
          <w:p w:rsidR="008221A3" w:rsidRDefault="00B94681">
            <w:pPr>
              <w:spacing w:before="77"/>
              <w:ind w:left="117" w:right="114"/>
              <w:rPr>
                <w:rFonts w:ascii="宋体" w:hAnsi="宋体"/>
                <w:spacing w:val="1"/>
                <w:sz w:val="24"/>
              </w:rPr>
            </w:pPr>
            <w:r>
              <w:rPr>
                <w:rFonts w:ascii="宋体" w:hAnsi="宋体" w:hint="eastAsia"/>
                <w:spacing w:val="1"/>
                <w:sz w:val="24"/>
              </w:rPr>
              <w:t>2.</w:t>
            </w:r>
            <w:r>
              <w:rPr>
                <w:rFonts w:ascii="宋体" w:hAnsi="宋体"/>
                <w:spacing w:val="1"/>
                <w:sz w:val="24"/>
              </w:rPr>
              <w:t>教学组织：</w:t>
            </w:r>
          </w:p>
          <w:p w:rsidR="008221A3" w:rsidRDefault="00B94681">
            <w:pPr>
              <w:spacing w:before="77"/>
              <w:ind w:left="117" w:right="114"/>
              <w:rPr>
                <w:rFonts w:ascii="宋体" w:hAnsi="宋体"/>
                <w:spacing w:val="1"/>
                <w:sz w:val="24"/>
              </w:rPr>
            </w:pPr>
            <w:r>
              <w:rPr>
                <w:rFonts w:ascii="宋体" w:hAnsi="宋体" w:hint="eastAsia"/>
                <w:spacing w:val="1"/>
                <w:sz w:val="24"/>
              </w:rPr>
              <w:t>（</w:t>
            </w:r>
            <w:r>
              <w:rPr>
                <w:rFonts w:ascii="宋体" w:hAnsi="宋体" w:hint="eastAsia"/>
                <w:spacing w:val="1"/>
                <w:sz w:val="24"/>
              </w:rPr>
              <w:t>1</w:t>
            </w:r>
            <w:r>
              <w:rPr>
                <w:rFonts w:ascii="宋体" w:hAnsi="宋体" w:hint="eastAsia"/>
                <w:spacing w:val="1"/>
                <w:sz w:val="24"/>
              </w:rPr>
              <w:t>）</w:t>
            </w:r>
            <w:r>
              <w:rPr>
                <w:rFonts w:ascii="宋体" w:hAnsi="宋体"/>
                <w:spacing w:val="1"/>
                <w:sz w:val="24"/>
              </w:rPr>
              <w:t>四列横队</w:t>
            </w:r>
          </w:p>
          <w:p w:rsidR="008221A3" w:rsidRDefault="00B94681">
            <w:pPr>
              <w:spacing w:before="77"/>
              <w:ind w:left="117" w:right="114"/>
              <w:rPr>
                <w:rFonts w:ascii="宋体" w:hAnsi="宋体"/>
                <w:spacing w:val="1"/>
                <w:sz w:val="24"/>
              </w:rPr>
            </w:pPr>
            <w:r>
              <w:rPr>
                <w:rFonts w:ascii="宋体" w:hAnsi="宋体"/>
                <w:spacing w:val="1"/>
                <w:sz w:val="24"/>
              </w:rPr>
              <w:lastRenderedPageBreak/>
              <w:t>（</w:t>
            </w:r>
            <w:r>
              <w:rPr>
                <w:rFonts w:ascii="宋体" w:hAnsi="宋体"/>
                <w:spacing w:val="1"/>
                <w:sz w:val="24"/>
              </w:rPr>
              <w:t>2-5</w:t>
            </w:r>
            <w:r>
              <w:rPr>
                <w:rFonts w:ascii="宋体" w:hAnsi="宋体"/>
                <w:spacing w:val="1"/>
                <w:sz w:val="24"/>
              </w:rPr>
              <w:t>）呈圆形散开朝圆外练习</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6</w:t>
            </w:r>
            <w:r>
              <w:rPr>
                <w:rFonts w:ascii="宋体" w:hAnsi="宋体"/>
                <w:spacing w:val="1"/>
                <w:sz w:val="24"/>
              </w:rPr>
              <w:t>）沿着圆边散开练习。</w:t>
            </w:r>
          </w:p>
          <w:p w:rsidR="008221A3" w:rsidRDefault="00B94681">
            <w:pPr>
              <w:spacing w:before="77"/>
              <w:ind w:left="117" w:right="114"/>
              <w:rPr>
                <w:rFonts w:ascii="宋体" w:hAnsi="宋体"/>
                <w:spacing w:val="1"/>
                <w:sz w:val="24"/>
              </w:rPr>
            </w:pPr>
            <w:r>
              <w:rPr>
                <w:rFonts w:ascii="宋体" w:hAnsi="宋体"/>
                <w:spacing w:val="1"/>
                <w:sz w:val="24"/>
              </w:rPr>
              <w:t>教学方法：</w:t>
            </w:r>
          </w:p>
          <w:p w:rsidR="008221A3" w:rsidRDefault="00B94681">
            <w:pPr>
              <w:spacing w:before="77"/>
              <w:ind w:left="117" w:right="114"/>
              <w:rPr>
                <w:rFonts w:ascii="宋体" w:hAnsi="宋体"/>
                <w:spacing w:val="1"/>
                <w:sz w:val="24"/>
              </w:rPr>
            </w:pPr>
            <w:r>
              <w:rPr>
                <w:rFonts w:ascii="宋体" w:hAnsi="宋体"/>
                <w:spacing w:val="1"/>
                <w:sz w:val="24"/>
              </w:rPr>
              <w:t>分组学练。</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教学组织：散点练习。</w:t>
            </w:r>
          </w:p>
          <w:p w:rsidR="008221A3" w:rsidRDefault="00B94681">
            <w:pPr>
              <w:spacing w:before="77"/>
              <w:ind w:left="117" w:right="114"/>
              <w:rPr>
                <w:rFonts w:ascii="宋体" w:hAnsi="宋体"/>
                <w:spacing w:val="1"/>
                <w:sz w:val="24"/>
              </w:rPr>
            </w:pPr>
            <w:r>
              <w:rPr>
                <w:rFonts w:ascii="宋体" w:hAnsi="宋体"/>
                <w:spacing w:val="1"/>
                <w:sz w:val="24"/>
              </w:rPr>
              <w:t>教学方法：音伴下，教师带领学生放松身心，并进行总结。</w:t>
            </w:r>
          </w:p>
        </w:tc>
      </w:tr>
      <w:tr w:rsidR="008221A3">
        <w:trPr>
          <w:trHeight w:val="918"/>
        </w:trPr>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宋体" w:hAnsi="宋体"/>
                <w:sz w:val="24"/>
              </w:rPr>
            </w:pPr>
            <w:r>
              <w:rPr>
                <w:rFonts w:ascii="宋体" w:hAnsi="宋体" w:hint="eastAsia"/>
                <w:sz w:val="24"/>
              </w:rPr>
              <w:lastRenderedPageBreak/>
              <w:t>5</w:t>
            </w:r>
          </w:p>
          <w:p w:rsidR="008221A3" w:rsidRDefault="00B94681">
            <w:pPr>
              <w:jc w:val="center"/>
              <w:rPr>
                <w:rFonts w:ascii="宋体" w:hAnsi="宋体"/>
                <w:sz w:val="24"/>
              </w:rPr>
            </w:pPr>
            <w:r>
              <w:rPr>
                <w:rFonts w:ascii="宋体" w:hAnsi="宋体" w:hint="eastAsia"/>
                <w:sz w:val="24"/>
              </w:rPr>
              <w:t>起跑后的加速跑</w:t>
            </w: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hint="eastAsia"/>
                <w:spacing w:val="1"/>
                <w:sz w:val="24"/>
              </w:rPr>
              <w:t>1.</w:t>
            </w:r>
            <w:r>
              <w:rPr>
                <w:rFonts w:ascii="宋体" w:hAnsi="宋体"/>
                <w:spacing w:val="1"/>
                <w:sz w:val="24"/>
              </w:rPr>
              <w:t>运动能力：通过学习，学生知道起跑后加速跑的动作方法，养成跑的正确姿势。</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健康行为：起跑后能迅速进入加速跑，并能在加速跑中形成正确的身体姿势，发展学生快速奔跑能力。</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体育品德：通过学习学生能主动参与学练，友伴之间互相学习，互帮互助。</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学生在学练中，难以掌握的身体姿态控制，手脚与身体动作的协调配合</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复习起跑方式。</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运用海绵棒、地贴和红领巾的作用，让学生学会发现问题，运用海绵棒、地贴和红领巾的作用，让学生学会发现问题，</w:t>
            </w:r>
          </w:p>
          <w:p w:rsidR="008221A3" w:rsidRDefault="00B94681">
            <w:pPr>
              <w:spacing w:before="77"/>
              <w:ind w:left="117" w:right="114"/>
              <w:rPr>
                <w:rFonts w:ascii="宋体" w:hAnsi="宋体"/>
                <w:spacing w:val="1"/>
                <w:sz w:val="24"/>
              </w:rPr>
            </w:pPr>
            <w:r>
              <w:rPr>
                <w:rFonts w:ascii="宋体" w:hAnsi="宋体"/>
                <w:spacing w:val="1"/>
                <w:sz w:val="24"/>
              </w:rPr>
              <w:t>4.</w:t>
            </w:r>
            <w:r>
              <w:rPr>
                <w:rFonts w:ascii="宋体" w:hAnsi="宋体"/>
                <w:spacing w:val="1"/>
                <w:sz w:val="24"/>
              </w:rPr>
              <w:t>采用了分解练习、完整练习、分组自主练习、创编练习等。</w:t>
            </w:r>
          </w:p>
          <w:p w:rsidR="008221A3" w:rsidRDefault="00B94681">
            <w:pPr>
              <w:spacing w:before="77"/>
              <w:ind w:left="117" w:right="114"/>
              <w:rPr>
                <w:rFonts w:ascii="宋体" w:hAnsi="宋体"/>
                <w:spacing w:val="1"/>
                <w:sz w:val="24"/>
              </w:rPr>
            </w:pPr>
            <w:r>
              <w:rPr>
                <w:rFonts w:ascii="宋体" w:hAnsi="宋体"/>
                <w:spacing w:val="1"/>
                <w:sz w:val="24"/>
              </w:rPr>
              <w:t>5.</w:t>
            </w:r>
            <w:r>
              <w:rPr>
                <w:rFonts w:ascii="宋体" w:hAnsi="宋体"/>
                <w:spacing w:val="1"/>
                <w:sz w:val="24"/>
              </w:rPr>
              <w:t>通过</w:t>
            </w:r>
            <w:r>
              <w:rPr>
                <w:rFonts w:ascii="宋体" w:hAnsi="宋体"/>
                <w:spacing w:val="1"/>
                <w:sz w:val="24"/>
              </w:rPr>
              <w:t>“</w:t>
            </w:r>
            <w:r>
              <w:rPr>
                <w:rFonts w:ascii="宋体" w:hAnsi="宋体"/>
                <w:spacing w:val="1"/>
                <w:sz w:val="24"/>
              </w:rPr>
              <w:t>学、练、赛、评</w:t>
            </w:r>
            <w:r>
              <w:rPr>
                <w:rFonts w:ascii="宋体" w:hAnsi="宋体"/>
                <w:spacing w:val="1"/>
                <w:sz w:val="24"/>
              </w:rPr>
              <w:t>”</w:t>
            </w:r>
            <w:r>
              <w:rPr>
                <w:rFonts w:ascii="宋体" w:hAnsi="宋体"/>
                <w:spacing w:val="1"/>
                <w:sz w:val="24"/>
              </w:rPr>
              <w:t>教学模式一体化，不断给予学生新的体验与挑战，体验运动带来的快乐</w:t>
            </w:r>
            <w:r>
              <w:rPr>
                <w:rFonts w:ascii="宋体" w:hAnsi="宋体"/>
                <w:spacing w:val="1"/>
                <w:sz w:val="24"/>
              </w:rPr>
              <w:t>。</w:t>
            </w:r>
          </w:p>
          <w:p w:rsidR="008221A3" w:rsidRDefault="00B94681">
            <w:pPr>
              <w:spacing w:before="77"/>
              <w:ind w:left="117" w:right="114"/>
              <w:rPr>
                <w:rFonts w:ascii="宋体" w:hAnsi="宋体"/>
                <w:spacing w:val="1"/>
                <w:sz w:val="24"/>
              </w:rPr>
            </w:pPr>
            <w:r>
              <w:rPr>
                <w:rFonts w:ascii="宋体" w:hAnsi="宋体"/>
                <w:spacing w:val="1"/>
                <w:sz w:val="24"/>
              </w:rPr>
              <w:t>6.</w:t>
            </w:r>
            <w:r>
              <w:rPr>
                <w:rFonts w:ascii="宋体" w:hAnsi="宋体" w:hint="eastAsia"/>
                <w:spacing w:val="1"/>
                <w:sz w:val="24"/>
              </w:rPr>
              <w:t>体能</w:t>
            </w:r>
            <w:r>
              <w:rPr>
                <w:rFonts w:ascii="宋体" w:hAnsi="宋体"/>
                <w:spacing w:val="1"/>
                <w:sz w:val="24"/>
              </w:rPr>
              <w:t>：前后左右跳</w:t>
            </w:r>
            <w:r>
              <w:rPr>
                <w:rFonts w:ascii="宋体" w:hAnsi="宋体" w:hint="eastAsia"/>
                <w:spacing w:val="1"/>
                <w:sz w:val="24"/>
              </w:rPr>
              <w:t>（</w:t>
            </w:r>
            <w:r>
              <w:rPr>
                <w:rFonts w:ascii="宋体" w:hAnsi="宋体"/>
                <w:spacing w:val="1"/>
                <w:sz w:val="24"/>
              </w:rPr>
              <w:t>十字跳）</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教学组织：六路纵队</w:t>
            </w:r>
          </w:p>
          <w:p w:rsidR="008221A3" w:rsidRDefault="00B94681">
            <w:pPr>
              <w:spacing w:before="77"/>
              <w:ind w:left="117" w:right="114"/>
              <w:rPr>
                <w:rFonts w:ascii="宋体" w:hAnsi="宋体"/>
                <w:spacing w:val="1"/>
                <w:sz w:val="24"/>
              </w:rPr>
            </w:pPr>
            <w:r>
              <w:rPr>
                <w:rFonts w:ascii="宋体" w:hAnsi="宋体"/>
                <w:spacing w:val="1"/>
                <w:sz w:val="24"/>
              </w:rPr>
              <w:t>教学方法：</w:t>
            </w:r>
          </w:p>
          <w:p w:rsidR="008221A3" w:rsidRDefault="00B94681">
            <w:pPr>
              <w:spacing w:before="77"/>
              <w:ind w:left="117" w:right="114"/>
              <w:rPr>
                <w:rFonts w:ascii="宋体" w:hAnsi="宋体"/>
                <w:spacing w:val="1"/>
                <w:sz w:val="24"/>
              </w:rPr>
            </w:pPr>
            <w:r>
              <w:rPr>
                <w:rFonts w:ascii="宋体" w:hAnsi="宋体"/>
                <w:spacing w:val="1"/>
                <w:sz w:val="24"/>
              </w:rPr>
              <w:t>教师讲解示范。引导学生自主学习与合作学习结合。教师巡回指导。</w:t>
            </w:r>
          </w:p>
          <w:p w:rsidR="008221A3" w:rsidRDefault="00B94681">
            <w:pPr>
              <w:spacing w:before="77"/>
              <w:ind w:left="117" w:right="114"/>
              <w:rPr>
                <w:rFonts w:ascii="宋体" w:hAnsi="宋体"/>
                <w:spacing w:val="1"/>
                <w:sz w:val="24"/>
              </w:rPr>
            </w:pPr>
            <w:r>
              <w:rPr>
                <w:rFonts w:ascii="宋体" w:hAnsi="宋体"/>
                <w:spacing w:val="1"/>
                <w:sz w:val="24"/>
              </w:rPr>
              <w:t>教学组织：六路</w:t>
            </w:r>
            <w:r>
              <w:rPr>
                <w:rFonts w:ascii="宋体" w:hAnsi="宋体" w:hint="eastAsia"/>
                <w:spacing w:val="1"/>
                <w:sz w:val="24"/>
              </w:rPr>
              <w:t>纵队</w:t>
            </w:r>
          </w:p>
          <w:p w:rsidR="008221A3" w:rsidRDefault="00B94681">
            <w:pPr>
              <w:spacing w:before="77"/>
              <w:ind w:left="117" w:right="114"/>
              <w:rPr>
                <w:rFonts w:ascii="宋体" w:hAnsi="宋体"/>
                <w:spacing w:val="1"/>
                <w:sz w:val="24"/>
              </w:rPr>
            </w:pPr>
            <w:r>
              <w:rPr>
                <w:rFonts w:ascii="宋体" w:hAnsi="宋体"/>
                <w:spacing w:val="1"/>
                <w:sz w:val="24"/>
              </w:rPr>
              <w:t>教学方法：</w:t>
            </w:r>
          </w:p>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复习站立式起跑</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教师讲解</w:t>
            </w:r>
            <w:r>
              <w:rPr>
                <w:rFonts w:ascii="宋体" w:hAnsi="宋体" w:hint="eastAsia"/>
                <w:spacing w:val="1"/>
                <w:sz w:val="24"/>
              </w:rPr>
              <w:t>步</w:t>
            </w:r>
            <w:r>
              <w:rPr>
                <w:rFonts w:ascii="宋体" w:hAnsi="宋体"/>
                <w:spacing w:val="1"/>
                <w:sz w:val="24"/>
              </w:rPr>
              <w:t>幅和步频的动作技术。</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分组学练、分组轮换学练。</w:t>
            </w:r>
          </w:p>
          <w:p w:rsidR="008221A3" w:rsidRDefault="00B94681">
            <w:pPr>
              <w:spacing w:before="77"/>
              <w:ind w:left="117" w:right="114"/>
              <w:rPr>
                <w:rFonts w:ascii="宋体" w:hAnsi="宋体"/>
                <w:spacing w:val="1"/>
                <w:sz w:val="24"/>
              </w:rPr>
            </w:pPr>
            <w:r>
              <w:rPr>
                <w:rFonts w:ascii="宋体" w:hAnsi="宋体"/>
                <w:spacing w:val="1"/>
                <w:sz w:val="24"/>
              </w:rPr>
              <w:t>4.</w:t>
            </w:r>
            <w:r>
              <w:rPr>
                <w:rFonts w:ascii="宋体" w:hAnsi="宋体"/>
                <w:spacing w:val="1"/>
                <w:sz w:val="24"/>
              </w:rPr>
              <w:t>蜻蜓点水、超越自我、你追我赶。</w:t>
            </w:r>
          </w:p>
          <w:p w:rsidR="008221A3" w:rsidRDefault="00B94681">
            <w:pPr>
              <w:spacing w:before="77"/>
              <w:ind w:left="117" w:right="114"/>
              <w:rPr>
                <w:rFonts w:ascii="宋体" w:hAnsi="宋体"/>
                <w:spacing w:val="1"/>
                <w:sz w:val="24"/>
              </w:rPr>
            </w:pPr>
            <w:r>
              <w:rPr>
                <w:rFonts w:ascii="宋体" w:hAnsi="宋体"/>
                <w:spacing w:val="1"/>
                <w:sz w:val="24"/>
              </w:rPr>
              <w:t>5</w:t>
            </w:r>
            <w:r>
              <w:rPr>
                <w:rFonts w:ascii="宋体" w:hAnsi="宋体"/>
                <w:spacing w:val="1"/>
                <w:sz w:val="24"/>
              </w:rPr>
              <w:t>、努力完成健康锻炼。</w:t>
            </w:r>
          </w:p>
        </w:tc>
      </w:tr>
      <w:tr w:rsidR="008221A3">
        <w:trPr>
          <w:trHeight w:val="918"/>
        </w:trPr>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spacing w:before="77"/>
              <w:ind w:left="124" w:firstLineChars="100" w:firstLine="240"/>
              <w:rPr>
                <w:rFonts w:ascii="宋体" w:hAnsi="宋体"/>
                <w:sz w:val="24"/>
              </w:rPr>
            </w:pPr>
            <w:r>
              <w:rPr>
                <w:rFonts w:ascii="宋体" w:hAnsi="宋体" w:hint="eastAsia"/>
                <w:sz w:val="24"/>
              </w:rPr>
              <w:t>6</w:t>
            </w:r>
          </w:p>
          <w:p w:rsidR="008221A3" w:rsidRDefault="00B94681">
            <w:pPr>
              <w:spacing w:before="77"/>
              <w:jc w:val="left"/>
              <w:rPr>
                <w:rFonts w:ascii="宋体" w:hAnsi="宋体"/>
                <w:sz w:val="24"/>
              </w:rPr>
            </w:pPr>
            <w:r>
              <w:rPr>
                <w:rFonts w:ascii="宋体" w:hAnsi="宋体" w:hint="eastAsia"/>
                <w:sz w:val="24"/>
              </w:rPr>
              <w:t>途中跑</w:t>
            </w:r>
          </w:p>
          <w:p w:rsidR="008221A3" w:rsidRDefault="00B94681">
            <w:pPr>
              <w:spacing w:before="77"/>
              <w:jc w:val="left"/>
              <w:rPr>
                <w:rFonts w:ascii="宋体" w:hAnsi="宋体"/>
                <w:sz w:val="24"/>
              </w:rPr>
            </w:pPr>
            <w:r>
              <w:rPr>
                <w:rFonts w:ascii="宋体" w:hAnsi="宋体" w:hint="eastAsia"/>
                <w:sz w:val="24"/>
              </w:rPr>
              <w:t>摆动腿技术</w:t>
            </w:r>
          </w:p>
          <w:p w:rsidR="008221A3" w:rsidRDefault="008221A3">
            <w:pPr>
              <w:jc w:val="center"/>
              <w:rPr>
                <w:rFonts w:ascii="宋体" w:hAnsi="宋体"/>
                <w:sz w:val="24"/>
              </w:rPr>
            </w:pP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运动能力：理解途中跑</w:t>
            </w:r>
            <w:r>
              <w:rPr>
                <w:rFonts w:ascii="宋体" w:hAnsi="宋体" w:hint="eastAsia"/>
                <w:spacing w:val="1"/>
                <w:sz w:val="24"/>
              </w:rPr>
              <w:t>摆动腿技术</w:t>
            </w:r>
            <w:r>
              <w:rPr>
                <w:rFonts w:ascii="宋体" w:hAnsi="宋体"/>
                <w:spacing w:val="1"/>
                <w:sz w:val="24"/>
              </w:rPr>
              <w:t>动作要求</w:t>
            </w:r>
            <w:r>
              <w:rPr>
                <w:rFonts w:ascii="宋体" w:hAnsi="宋体"/>
                <w:spacing w:val="1"/>
                <w:sz w:val="24"/>
              </w:rPr>
              <w:t>,</w:t>
            </w:r>
            <w:r>
              <w:rPr>
                <w:rFonts w:ascii="宋体" w:hAnsi="宋体"/>
                <w:spacing w:val="1"/>
                <w:sz w:val="24"/>
              </w:rPr>
              <w:t>运用到快速跑中。</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健康行为：通过学习</w:t>
            </w:r>
            <w:r>
              <w:rPr>
                <w:rFonts w:ascii="宋体" w:hAnsi="宋体"/>
                <w:spacing w:val="1"/>
                <w:sz w:val="24"/>
              </w:rPr>
              <w:t>,</w:t>
            </w:r>
            <w:r>
              <w:rPr>
                <w:rFonts w:ascii="宋体" w:hAnsi="宋体"/>
                <w:spacing w:val="1"/>
                <w:sz w:val="24"/>
              </w:rPr>
              <w:t>进一步掌握跑的技术要领</w:t>
            </w:r>
            <w:r>
              <w:rPr>
                <w:rFonts w:ascii="宋体" w:hAnsi="宋体"/>
                <w:spacing w:val="1"/>
                <w:sz w:val="24"/>
              </w:rPr>
              <w:t>,</w:t>
            </w:r>
            <w:r>
              <w:rPr>
                <w:rFonts w:ascii="宋体" w:hAnsi="宋体"/>
                <w:spacing w:val="1"/>
                <w:sz w:val="24"/>
              </w:rPr>
              <w:t>发展学生速度、灵敏、力量等素质。</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体育品德：培养学生克</w:t>
            </w:r>
            <w:r>
              <w:rPr>
                <w:rFonts w:ascii="宋体" w:hAnsi="宋体"/>
                <w:spacing w:val="1"/>
                <w:sz w:val="24"/>
              </w:rPr>
              <w:lastRenderedPageBreak/>
              <w:t>服困难、团结合作</w:t>
            </w:r>
            <w:r>
              <w:rPr>
                <w:rFonts w:ascii="宋体" w:hAnsi="宋体"/>
                <w:spacing w:val="1"/>
                <w:sz w:val="24"/>
              </w:rPr>
              <w:t>,</w:t>
            </w:r>
            <w:r>
              <w:rPr>
                <w:rFonts w:ascii="宋体" w:hAnsi="宋体"/>
                <w:spacing w:val="1"/>
                <w:sz w:val="24"/>
              </w:rPr>
              <w:t>敢于挑战自我的良好</w:t>
            </w:r>
            <w:r>
              <w:rPr>
                <w:rFonts w:ascii="宋体" w:hAnsi="宋体" w:hint="eastAsia"/>
                <w:spacing w:val="1"/>
                <w:sz w:val="24"/>
              </w:rPr>
              <w:t>品质</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lastRenderedPageBreak/>
              <w:t>开始与准备部分：</w:t>
            </w:r>
            <w:r>
              <w:rPr>
                <w:rFonts w:ascii="宋体" w:hAnsi="宋体" w:hint="eastAsia"/>
                <w:spacing w:val="1"/>
                <w:sz w:val="24"/>
              </w:rPr>
              <w:t>慢跑与专项准备活动</w:t>
            </w:r>
          </w:p>
          <w:p w:rsidR="008221A3" w:rsidRDefault="00B94681">
            <w:pPr>
              <w:spacing w:before="77"/>
              <w:ind w:left="117" w:right="114"/>
              <w:rPr>
                <w:rFonts w:ascii="宋体" w:hAnsi="宋体"/>
                <w:spacing w:val="1"/>
                <w:sz w:val="24"/>
              </w:rPr>
            </w:pPr>
            <w:r>
              <w:rPr>
                <w:rFonts w:ascii="宋体" w:hAnsi="宋体" w:hint="eastAsia"/>
                <w:spacing w:val="1"/>
                <w:sz w:val="24"/>
              </w:rPr>
              <w:t>复习起跑与起跑后的加速跑、体验途中跑</w:t>
            </w:r>
          </w:p>
          <w:p w:rsidR="008221A3" w:rsidRDefault="00B94681">
            <w:pPr>
              <w:spacing w:before="77"/>
              <w:ind w:left="117" w:right="114"/>
              <w:rPr>
                <w:rFonts w:ascii="宋体" w:hAnsi="宋体"/>
                <w:spacing w:val="1"/>
                <w:sz w:val="24"/>
              </w:rPr>
            </w:pPr>
            <w:r>
              <w:rPr>
                <w:rFonts w:ascii="宋体" w:hAnsi="宋体" w:hint="eastAsia"/>
                <w:spacing w:val="1"/>
                <w:sz w:val="24"/>
              </w:rPr>
              <w:t>3</w:t>
            </w:r>
            <w:r>
              <w:rPr>
                <w:rFonts w:ascii="宋体" w:hAnsi="宋体" w:hint="eastAsia"/>
                <w:spacing w:val="1"/>
                <w:sz w:val="24"/>
              </w:rPr>
              <w:t>.</w:t>
            </w:r>
            <w:r>
              <w:rPr>
                <w:rFonts w:ascii="宋体" w:hAnsi="宋体" w:hint="eastAsia"/>
                <w:spacing w:val="1"/>
                <w:sz w:val="24"/>
              </w:rPr>
              <w:t>伸髋走、直腿跑、</w:t>
            </w:r>
            <w:r>
              <w:rPr>
                <w:rFonts w:ascii="宋体" w:hAnsi="宋体" w:hint="eastAsia"/>
                <w:spacing w:val="1"/>
                <w:sz w:val="24"/>
              </w:rPr>
              <w:t>A</w:t>
            </w:r>
            <w:r>
              <w:rPr>
                <w:rFonts w:ascii="宋体" w:hAnsi="宋体" w:hint="eastAsia"/>
                <w:spacing w:val="1"/>
                <w:sz w:val="24"/>
              </w:rPr>
              <w:t>式跳跃、摆动腿下压边打、</w:t>
            </w:r>
            <w:r>
              <w:rPr>
                <w:rFonts w:ascii="宋体" w:hAnsi="宋体" w:hint="eastAsia"/>
                <w:spacing w:val="1"/>
                <w:sz w:val="24"/>
              </w:rPr>
              <w:t>B</w:t>
            </w:r>
            <w:r>
              <w:rPr>
                <w:rFonts w:ascii="宋体" w:hAnsi="宋体" w:hint="eastAsia"/>
                <w:spacing w:val="1"/>
                <w:sz w:val="24"/>
              </w:rPr>
              <w:t>式跳跃</w:t>
            </w:r>
          </w:p>
          <w:p w:rsidR="008221A3" w:rsidRDefault="00B94681">
            <w:pPr>
              <w:spacing w:before="77"/>
              <w:ind w:left="117" w:right="114"/>
              <w:rPr>
                <w:rFonts w:ascii="宋体" w:hAnsi="宋体"/>
                <w:spacing w:val="1"/>
                <w:sz w:val="24"/>
              </w:rPr>
            </w:pPr>
            <w:r>
              <w:rPr>
                <w:rFonts w:ascii="宋体" w:hAnsi="宋体" w:hint="eastAsia"/>
                <w:spacing w:val="1"/>
                <w:sz w:val="24"/>
              </w:rPr>
              <w:t>4</w:t>
            </w:r>
            <w:r>
              <w:rPr>
                <w:rFonts w:ascii="宋体" w:hAnsi="宋体"/>
                <w:spacing w:val="1"/>
                <w:sz w:val="24"/>
              </w:rPr>
              <w:t>．快速全程跑。</w:t>
            </w:r>
          </w:p>
          <w:p w:rsidR="008221A3" w:rsidRDefault="00B94681">
            <w:pPr>
              <w:spacing w:before="77"/>
              <w:ind w:left="117" w:right="114"/>
              <w:rPr>
                <w:rFonts w:ascii="宋体" w:hAnsi="宋体"/>
                <w:spacing w:val="1"/>
                <w:sz w:val="24"/>
              </w:rPr>
            </w:pPr>
            <w:r>
              <w:rPr>
                <w:rFonts w:ascii="宋体" w:hAnsi="宋体"/>
                <w:spacing w:val="1"/>
                <w:sz w:val="24"/>
              </w:rPr>
              <w:lastRenderedPageBreak/>
              <w:t>4</w:t>
            </w:r>
            <w:r>
              <w:rPr>
                <w:rFonts w:ascii="宋体" w:hAnsi="宋体"/>
                <w:spacing w:val="1"/>
                <w:sz w:val="24"/>
              </w:rPr>
              <w:t>．组织学生分组展示</w:t>
            </w:r>
            <w:r>
              <w:rPr>
                <w:rFonts w:ascii="宋体" w:hAnsi="宋体"/>
                <w:spacing w:val="1"/>
                <w:sz w:val="24"/>
              </w:rPr>
              <w:t>—</w:t>
            </w:r>
            <w:r>
              <w:rPr>
                <w:rFonts w:ascii="宋体" w:hAnsi="宋体"/>
                <w:spacing w:val="1"/>
                <w:sz w:val="24"/>
              </w:rPr>
              <w:t>练习</w:t>
            </w:r>
            <w:r>
              <w:rPr>
                <w:rFonts w:ascii="宋体" w:hAnsi="宋体" w:hint="eastAsia"/>
                <w:spacing w:val="1"/>
                <w:sz w:val="24"/>
              </w:rPr>
              <w:t>、</w:t>
            </w:r>
            <w:r>
              <w:rPr>
                <w:rFonts w:ascii="宋体" w:hAnsi="宋体"/>
                <w:spacing w:val="1"/>
                <w:sz w:val="24"/>
              </w:rPr>
              <w:t>比赛</w:t>
            </w:r>
            <w:r>
              <w:rPr>
                <w:rFonts w:ascii="宋体" w:hAnsi="宋体" w:hint="eastAsia"/>
                <w:spacing w:val="1"/>
                <w:sz w:val="24"/>
              </w:rPr>
              <w:t>、</w:t>
            </w:r>
            <w:r>
              <w:rPr>
                <w:rFonts w:ascii="宋体" w:hAnsi="宋体"/>
                <w:spacing w:val="1"/>
                <w:sz w:val="24"/>
              </w:rPr>
              <w:t>评价。</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lastRenderedPageBreak/>
              <w:t>教学组织：四列</w:t>
            </w:r>
            <w:r>
              <w:rPr>
                <w:rFonts w:ascii="宋体" w:hAnsi="宋体" w:hint="eastAsia"/>
                <w:spacing w:val="1"/>
                <w:sz w:val="24"/>
              </w:rPr>
              <w:t>横队</w:t>
            </w:r>
          </w:p>
          <w:p w:rsidR="008221A3" w:rsidRDefault="00B94681">
            <w:pPr>
              <w:spacing w:before="77"/>
              <w:ind w:left="117" w:right="114"/>
              <w:rPr>
                <w:rFonts w:ascii="宋体" w:hAnsi="宋体"/>
                <w:spacing w:val="1"/>
                <w:sz w:val="24"/>
              </w:rPr>
            </w:pPr>
            <w:r>
              <w:rPr>
                <w:rFonts w:ascii="宋体" w:hAnsi="宋体"/>
                <w:spacing w:val="1"/>
                <w:sz w:val="24"/>
              </w:rPr>
              <w:t>教学方法：</w:t>
            </w:r>
          </w:p>
          <w:p w:rsidR="008221A3" w:rsidRDefault="00B94681">
            <w:pPr>
              <w:spacing w:before="77"/>
              <w:ind w:left="117" w:right="114"/>
              <w:rPr>
                <w:rFonts w:ascii="宋体" w:hAnsi="宋体"/>
                <w:spacing w:val="1"/>
                <w:sz w:val="24"/>
              </w:rPr>
            </w:pPr>
            <w:r>
              <w:rPr>
                <w:rFonts w:ascii="宋体" w:hAnsi="宋体"/>
                <w:spacing w:val="1"/>
                <w:sz w:val="24"/>
              </w:rPr>
              <w:t>出示展板，并结合挂图讲解示范。用视频自主学习纠正技术动作，同伴合作学习；教师巡回指导。</w:t>
            </w:r>
          </w:p>
        </w:tc>
      </w:tr>
      <w:tr w:rsidR="008221A3">
        <w:trPr>
          <w:trHeight w:val="918"/>
        </w:trPr>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宋体" w:hAnsi="宋体"/>
                <w:sz w:val="24"/>
              </w:rPr>
            </w:pPr>
            <w:r>
              <w:rPr>
                <w:rFonts w:ascii="宋体" w:hAnsi="宋体" w:hint="eastAsia"/>
                <w:sz w:val="24"/>
              </w:rPr>
              <w:lastRenderedPageBreak/>
              <w:t>7</w:t>
            </w:r>
          </w:p>
          <w:p w:rsidR="008221A3" w:rsidRDefault="00B94681">
            <w:pPr>
              <w:spacing w:before="77"/>
              <w:jc w:val="left"/>
              <w:rPr>
                <w:rFonts w:ascii="宋体" w:hAnsi="宋体"/>
                <w:sz w:val="24"/>
              </w:rPr>
            </w:pPr>
            <w:r>
              <w:rPr>
                <w:rFonts w:ascii="宋体" w:hAnsi="宋体" w:hint="eastAsia"/>
                <w:sz w:val="24"/>
              </w:rPr>
              <w:t>途中跑</w:t>
            </w:r>
          </w:p>
          <w:p w:rsidR="008221A3" w:rsidRDefault="00B94681">
            <w:pPr>
              <w:spacing w:before="77"/>
              <w:jc w:val="left"/>
              <w:rPr>
                <w:rFonts w:ascii="宋体" w:hAnsi="宋体"/>
                <w:sz w:val="24"/>
              </w:rPr>
            </w:pPr>
            <w:r>
              <w:rPr>
                <w:rFonts w:ascii="宋体" w:hAnsi="宋体" w:hint="eastAsia"/>
                <w:sz w:val="24"/>
              </w:rPr>
              <w:t>支撑腿技术</w:t>
            </w:r>
          </w:p>
          <w:p w:rsidR="008221A3" w:rsidRDefault="008221A3">
            <w:pPr>
              <w:jc w:val="center"/>
              <w:rPr>
                <w:rFonts w:ascii="宋体" w:hAnsi="宋体"/>
                <w:sz w:val="24"/>
              </w:rPr>
            </w:pP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运动能力：理解途中跑</w:t>
            </w:r>
            <w:r>
              <w:rPr>
                <w:rFonts w:ascii="宋体" w:hAnsi="宋体" w:hint="eastAsia"/>
                <w:spacing w:val="1"/>
                <w:sz w:val="24"/>
              </w:rPr>
              <w:t>支撑腿技术</w:t>
            </w:r>
            <w:r>
              <w:rPr>
                <w:rFonts w:ascii="宋体" w:hAnsi="宋体"/>
                <w:spacing w:val="1"/>
                <w:sz w:val="24"/>
              </w:rPr>
              <w:t>动作要求</w:t>
            </w:r>
            <w:r>
              <w:rPr>
                <w:rFonts w:ascii="宋体" w:hAnsi="宋体"/>
                <w:spacing w:val="1"/>
                <w:sz w:val="24"/>
              </w:rPr>
              <w:t>,</w:t>
            </w:r>
            <w:r>
              <w:rPr>
                <w:rFonts w:ascii="宋体" w:hAnsi="宋体" w:hint="eastAsia"/>
                <w:spacing w:val="1"/>
                <w:sz w:val="24"/>
              </w:rPr>
              <w:t>与摆动腿结合、更好</w:t>
            </w:r>
            <w:r>
              <w:rPr>
                <w:rFonts w:ascii="宋体" w:hAnsi="宋体"/>
                <w:spacing w:val="1"/>
                <w:sz w:val="24"/>
              </w:rPr>
              <w:t>运用到快速跑中。</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健康行为：通过学习</w:t>
            </w:r>
            <w:r>
              <w:rPr>
                <w:rFonts w:ascii="宋体" w:hAnsi="宋体"/>
                <w:spacing w:val="1"/>
                <w:sz w:val="24"/>
              </w:rPr>
              <w:t>,</w:t>
            </w:r>
            <w:r>
              <w:rPr>
                <w:rFonts w:ascii="宋体" w:hAnsi="宋体"/>
                <w:spacing w:val="1"/>
                <w:sz w:val="24"/>
              </w:rPr>
              <w:t>进一步掌握跑的技术要领</w:t>
            </w:r>
            <w:r>
              <w:rPr>
                <w:rFonts w:ascii="宋体" w:hAnsi="宋体"/>
                <w:spacing w:val="1"/>
                <w:sz w:val="24"/>
              </w:rPr>
              <w:t>,</w:t>
            </w:r>
            <w:r>
              <w:rPr>
                <w:rFonts w:ascii="宋体" w:hAnsi="宋体"/>
                <w:spacing w:val="1"/>
                <w:sz w:val="24"/>
              </w:rPr>
              <w:t>发展学生速度、灵敏、力量等素质。</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体育品德：培养学生克服困难、团结合作</w:t>
            </w:r>
            <w:r>
              <w:rPr>
                <w:rFonts w:ascii="宋体" w:hAnsi="宋体"/>
                <w:spacing w:val="1"/>
                <w:sz w:val="24"/>
              </w:rPr>
              <w:t>,</w:t>
            </w:r>
            <w:r>
              <w:rPr>
                <w:rFonts w:ascii="宋体" w:hAnsi="宋体"/>
                <w:spacing w:val="1"/>
                <w:sz w:val="24"/>
              </w:rPr>
              <w:t>敢于挑战自我的良好</w:t>
            </w:r>
            <w:r>
              <w:rPr>
                <w:rFonts w:ascii="宋体" w:hAnsi="宋体" w:hint="eastAsia"/>
                <w:spacing w:val="1"/>
                <w:sz w:val="24"/>
              </w:rPr>
              <w:t>品质</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hint="eastAsia"/>
                <w:spacing w:val="1"/>
                <w:sz w:val="24"/>
              </w:rPr>
              <w:t>1.</w:t>
            </w:r>
            <w:r>
              <w:rPr>
                <w:rFonts w:ascii="宋体" w:hAnsi="宋体"/>
                <w:spacing w:val="1"/>
                <w:sz w:val="24"/>
              </w:rPr>
              <w:t>开始与准备部分：</w:t>
            </w:r>
            <w:r>
              <w:rPr>
                <w:rFonts w:ascii="宋体" w:hAnsi="宋体" w:hint="eastAsia"/>
                <w:spacing w:val="1"/>
                <w:sz w:val="24"/>
              </w:rPr>
              <w:t>慢跑与专项准备活动</w:t>
            </w:r>
          </w:p>
          <w:p w:rsidR="008221A3" w:rsidRDefault="00B94681">
            <w:pPr>
              <w:spacing w:before="77"/>
              <w:ind w:left="117" w:right="114"/>
              <w:rPr>
                <w:rFonts w:ascii="宋体" w:hAnsi="宋体"/>
                <w:spacing w:val="1"/>
                <w:sz w:val="24"/>
              </w:rPr>
            </w:pPr>
            <w:r>
              <w:rPr>
                <w:rFonts w:ascii="宋体" w:hAnsi="宋体" w:hint="eastAsia"/>
                <w:spacing w:val="1"/>
                <w:sz w:val="24"/>
              </w:rPr>
              <w:t>2.</w:t>
            </w:r>
            <w:r>
              <w:rPr>
                <w:rFonts w:ascii="宋体" w:hAnsi="宋体" w:hint="eastAsia"/>
                <w:spacing w:val="1"/>
                <w:sz w:val="24"/>
              </w:rPr>
              <w:t>复习途中跑摆动腿技术</w:t>
            </w:r>
          </w:p>
          <w:p w:rsidR="008221A3" w:rsidRDefault="00B94681">
            <w:pPr>
              <w:spacing w:before="77"/>
              <w:ind w:left="117" w:right="114"/>
              <w:rPr>
                <w:rFonts w:ascii="宋体" w:hAnsi="宋体"/>
                <w:spacing w:val="1"/>
                <w:sz w:val="24"/>
              </w:rPr>
            </w:pPr>
            <w:r>
              <w:rPr>
                <w:rFonts w:ascii="宋体" w:hAnsi="宋体" w:hint="eastAsia"/>
                <w:spacing w:val="1"/>
                <w:sz w:val="24"/>
              </w:rPr>
              <w:t>3</w:t>
            </w:r>
            <w:r>
              <w:rPr>
                <w:rFonts w:ascii="宋体" w:hAnsi="宋体" w:hint="eastAsia"/>
                <w:spacing w:val="1"/>
                <w:sz w:val="24"/>
              </w:rPr>
              <w:t>.</w:t>
            </w:r>
            <w:r>
              <w:rPr>
                <w:rFonts w:ascii="宋体" w:hAnsi="宋体" w:hint="eastAsia"/>
                <w:spacing w:val="1"/>
                <w:sz w:val="24"/>
              </w:rPr>
              <w:t>支撑腿上台阶、反弹支撑跳、垫高交换腿</w:t>
            </w:r>
          </w:p>
          <w:p w:rsidR="008221A3" w:rsidRDefault="00B94681">
            <w:pPr>
              <w:spacing w:before="77"/>
              <w:ind w:left="117" w:right="114"/>
              <w:rPr>
                <w:rFonts w:ascii="宋体" w:hAnsi="宋体"/>
                <w:spacing w:val="1"/>
                <w:sz w:val="24"/>
              </w:rPr>
            </w:pPr>
            <w:r>
              <w:rPr>
                <w:rFonts w:ascii="宋体" w:hAnsi="宋体" w:hint="eastAsia"/>
                <w:spacing w:val="1"/>
                <w:sz w:val="24"/>
              </w:rPr>
              <w:t>4</w:t>
            </w:r>
            <w:r>
              <w:rPr>
                <w:rFonts w:ascii="宋体" w:hAnsi="宋体"/>
                <w:spacing w:val="1"/>
                <w:sz w:val="24"/>
              </w:rPr>
              <w:t>．快速全程跑。</w:t>
            </w:r>
          </w:p>
          <w:p w:rsidR="008221A3" w:rsidRDefault="00B94681">
            <w:pPr>
              <w:spacing w:before="77"/>
              <w:ind w:left="117" w:right="114"/>
              <w:rPr>
                <w:rFonts w:ascii="宋体" w:hAnsi="宋体"/>
                <w:spacing w:val="1"/>
                <w:sz w:val="24"/>
              </w:rPr>
            </w:pPr>
            <w:r>
              <w:rPr>
                <w:rFonts w:ascii="宋体" w:hAnsi="宋体" w:hint="eastAsia"/>
                <w:spacing w:val="1"/>
                <w:sz w:val="24"/>
              </w:rPr>
              <w:t>5</w:t>
            </w:r>
            <w:r>
              <w:rPr>
                <w:rFonts w:ascii="宋体" w:hAnsi="宋体"/>
                <w:spacing w:val="1"/>
                <w:sz w:val="24"/>
              </w:rPr>
              <w:t>．组织学生分组展示</w:t>
            </w:r>
            <w:r>
              <w:rPr>
                <w:rFonts w:ascii="宋体" w:hAnsi="宋体"/>
                <w:spacing w:val="1"/>
                <w:sz w:val="24"/>
              </w:rPr>
              <w:t>—</w:t>
            </w:r>
            <w:r>
              <w:rPr>
                <w:rFonts w:ascii="宋体" w:hAnsi="宋体"/>
                <w:spacing w:val="1"/>
                <w:sz w:val="24"/>
              </w:rPr>
              <w:t>练习</w:t>
            </w:r>
            <w:r>
              <w:rPr>
                <w:rFonts w:ascii="宋体" w:hAnsi="宋体" w:hint="eastAsia"/>
                <w:spacing w:val="1"/>
                <w:sz w:val="24"/>
              </w:rPr>
              <w:t>、</w:t>
            </w:r>
            <w:r>
              <w:rPr>
                <w:rFonts w:ascii="宋体" w:hAnsi="宋体"/>
                <w:spacing w:val="1"/>
                <w:sz w:val="24"/>
              </w:rPr>
              <w:t>比赛</w:t>
            </w:r>
            <w:r>
              <w:rPr>
                <w:rFonts w:ascii="宋体" w:hAnsi="宋体" w:hint="eastAsia"/>
                <w:spacing w:val="1"/>
                <w:sz w:val="24"/>
              </w:rPr>
              <w:t>、</w:t>
            </w:r>
            <w:r>
              <w:rPr>
                <w:rFonts w:ascii="宋体" w:hAnsi="宋体"/>
                <w:spacing w:val="1"/>
                <w:sz w:val="24"/>
              </w:rPr>
              <w:t>评价</w:t>
            </w:r>
          </w:p>
          <w:p w:rsidR="008221A3" w:rsidRDefault="00B94681">
            <w:pPr>
              <w:spacing w:before="77"/>
              <w:ind w:left="117" w:right="114"/>
              <w:rPr>
                <w:rFonts w:ascii="宋体" w:hAnsi="宋体"/>
                <w:spacing w:val="1"/>
                <w:sz w:val="24"/>
              </w:rPr>
            </w:pPr>
            <w:r>
              <w:rPr>
                <w:rFonts w:ascii="宋体" w:hAnsi="宋体" w:hint="eastAsia"/>
                <w:spacing w:val="1"/>
                <w:sz w:val="24"/>
              </w:rPr>
              <w:t>6.</w:t>
            </w:r>
            <w:r>
              <w:rPr>
                <w:rFonts w:ascii="宋体" w:hAnsi="宋体" w:hint="eastAsia"/>
                <w:spacing w:val="1"/>
                <w:sz w:val="24"/>
              </w:rPr>
              <w:t>体能：单脚跳小栏架、俯卧撑</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教学组织：四列</w:t>
            </w:r>
            <w:r>
              <w:rPr>
                <w:rFonts w:ascii="宋体" w:hAnsi="宋体" w:hint="eastAsia"/>
                <w:spacing w:val="1"/>
                <w:sz w:val="24"/>
              </w:rPr>
              <w:t>横队</w:t>
            </w:r>
          </w:p>
          <w:p w:rsidR="008221A3" w:rsidRDefault="00B94681">
            <w:pPr>
              <w:spacing w:before="77"/>
              <w:ind w:left="117" w:right="114"/>
              <w:rPr>
                <w:rFonts w:ascii="宋体" w:hAnsi="宋体"/>
                <w:spacing w:val="1"/>
                <w:sz w:val="24"/>
              </w:rPr>
            </w:pPr>
            <w:r>
              <w:rPr>
                <w:rFonts w:ascii="宋体" w:hAnsi="宋体"/>
                <w:spacing w:val="1"/>
                <w:sz w:val="24"/>
              </w:rPr>
              <w:t>教学方法：</w:t>
            </w:r>
          </w:p>
          <w:p w:rsidR="008221A3" w:rsidRDefault="00B94681">
            <w:pPr>
              <w:spacing w:before="77"/>
              <w:ind w:left="117" w:right="114"/>
              <w:rPr>
                <w:rFonts w:ascii="宋体" w:hAnsi="宋体"/>
                <w:spacing w:val="1"/>
                <w:sz w:val="24"/>
              </w:rPr>
            </w:pPr>
            <w:r>
              <w:rPr>
                <w:rFonts w:ascii="宋体" w:hAnsi="宋体"/>
                <w:spacing w:val="1"/>
                <w:sz w:val="24"/>
              </w:rPr>
              <w:t>出示展板，并结合挂图讲解示范。用视频自主学习纠正技术动作，同伴合作学习；教师巡回指导。</w:t>
            </w:r>
          </w:p>
        </w:tc>
      </w:tr>
      <w:tr w:rsidR="008221A3">
        <w:trPr>
          <w:trHeight w:val="918"/>
        </w:trPr>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宋体" w:hAnsi="宋体"/>
                <w:sz w:val="24"/>
              </w:rPr>
            </w:pPr>
            <w:r>
              <w:rPr>
                <w:rFonts w:ascii="宋体" w:hAnsi="宋体" w:hint="eastAsia"/>
                <w:sz w:val="24"/>
              </w:rPr>
              <w:t>8</w:t>
            </w:r>
          </w:p>
          <w:p w:rsidR="008221A3" w:rsidRDefault="00B94681">
            <w:pPr>
              <w:jc w:val="center"/>
              <w:rPr>
                <w:rFonts w:ascii="宋体" w:hAnsi="宋体"/>
                <w:sz w:val="24"/>
              </w:rPr>
            </w:pPr>
            <w:r>
              <w:rPr>
                <w:rFonts w:ascii="宋体" w:hAnsi="宋体" w:hint="eastAsia"/>
                <w:sz w:val="24"/>
              </w:rPr>
              <w:t>冲刺跑</w:t>
            </w: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8221A3">
            <w:pPr>
              <w:spacing w:before="77"/>
              <w:ind w:left="117" w:right="114"/>
              <w:rPr>
                <w:rFonts w:ascii="宋体" w:hAnsi="宋体"/>
                <w:spacing w:val="1"/>
                <w:sz w:val="24"/>
              </w:rPr>
            </w:pPr>
          </w:p>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运动能力：通过学习，让学生了解冲刺跑的动作过程及要领，部分学生能做出冲刺直线的动作。</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健康行为：通过学习、转化，让学生了解体育锻炼的方法，提升运动的兴趣。</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体育品德：通过分组练习</w:t>
            </w:r>
          </w:p>
          <w:p w:rsidR="008221A3" w:rsidRDefault="00B94681">
            <w:pPr>
              <w:spacing w:before="77"/>
              <w:ind w:left="117" w:right="114"/>
              <w:rPr>
                <w:rFonts w:ascii="宋体" w:hAnsi="宋体"/>
                <w:spacing w:val="1"/>
                <w:sz w:val="24"/>
              </w:rPr>
            </w:pPr>
            <w:r>
              <w:rPr>
                <w:rFonts w:ascii="宋体" w:hAnsi="宋体"/>
                <w:spacing w:val="1"/>
                <w:sz w:val="24"/>
              </w:rPr>
              <w:t>与比赛，提升学生遵守规则、公平竞争等意识，培养学生克服困难的意志品质。</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教学内容：冲刺跑</w:t>
            </w:r>
          </w:p>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开始与准备部分：趣味慢跑，关节韧带操</w:t>
            </w:r>
            <w:r>
              <w:rPr>
                <w:rFonts w:ascii="宋体" w:hAnsi="宋体"/>
                <w:spacing w:val="1"/>
                <w:sz w:val="24"/>
              </w:rPr>
              <w:t>2.</w:t>
            </w:r>
            <w:r>
              <w:rPr>
                <w:rFonts w:ascii="宋体" w:hAnsi="宋体"/>
                <w:spacing w:val="1"/>
                <w:sz w:val="24"/>
              </w:rPr>
              <w:t>基本部分：分解教学（原地撞线练习、助跑三步撞线练习、一定距离跑的撞线练习）</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分层体会</w:t>
            </w:r>
            <w:r>
              <w:rPr>
                <w:rFonts w:ascii="宋体" w:hAnsi="宋体"/>
                <w:spacing w:val="1"/>
                <w:sz w:val="24"/>
              </w:rPr>
              <w:t>10</w:t>
            </w:r>
            <w:r>
              <w:rPr>
                <w:rFonts w:ascii="宋体" w:hAnsi="宋体"/>
                <w:spacing w:val="1"/>
                <w:sz w:val="24"/>
              </w:rPr>
              <w:t>米与</w:t>
            </w:r>
            <w:r>
              <w:rPr>
                <w:rFonts w:ascii="宋体" w:hAnsi="宋体"/>
                <w:spacing w:val="1"/>
                <w:sz w:val="24"/>
              </w:rPr>
              <w:t>15</w:t>
            </w:r>
            <w:r>
              <w:rPr>
                <w:rFonts w:ascii="宋体" w:hAnsi="宋体"/>
                <w:spacing w:val="1"/>
                <w:sz w:val="24"/>
              </w:rPr>
              <w:t>米助跑接前倾撞线练习，探讨问题高速跑动中如何不减速撞线。</w:t>
            </w:r>
          </w:p>
          <w:p w:rsidR="008221A3" w:rsidRDefault="00B94681">
            <w:pPr>
              <w:spacing w:before="77"/>
              <w:ind w:left="117" w:right="114"/>
              <w:rPr>
                <w:rFonts w:ascii="宋体" w:hAnsi="宋体"/>
                <w:spacing w:val="1"/>
                <w:sz w:val="24"/>
              </w:rPr>
            </w:pPr>
            <w:r>
              <w:rPr>
                <w:rFonts w:ascii="宋体" w:hAnsi="宋体"/>
                <w:spacing w:val="1"/>
                <w:sz w:val="24"/>
              </w:rPr>
              <w:t>4.</w:t>
            </w:r>
            <w:r>
              <w:rPr>
                <w:rFonts w:ascii="宋体" w:hAnsi="宋体"/>
                <w:spacing w:val="1"/>
                <w:sz w:val="24"/>
              </w:rPr>
              <w:t>比一比，赛一赛，评一评</w:t>
            </w:r>
          </w:p>
          <w:p w:rsidR="008221A3" w:rsidRDefault="00B94681">
            <w:pPr>
              <w:spacing w:before="77"/>
              <w:ind w:left="117" w:right="114"/>
              <w:rPr>
                <w:rFonts w:ascii="宋体" w:hAnsi="宋体"/>
                <w:spacing w:val="1"/>
                <w:sz w:val="24"/>
              </w:rPr>
            </w:pPr>
            <w:r>
              <w:rPr>
                <w:rFonts w:ascii="宋体" w:hAnsi="宋体"/>
                <w:spacing w:val="1"/>
                <w:sz w:val="24"/>
              </w:rPr>
              <w:t>5.</w:t>
            </w:r>
            <w:r>
              <w:rPr>
                <w:rFonts w:ascii="宋体" w:hAnsi="宋体" w:hint="eastAsia"/>
                <w:spacing w:val="1"/>
                <w:sz w:val="24"/>
              </w:rPr>
              <w:t>体能</w:t>
            </w:r>
            <w:r>
              <w:rPr>
                <w:rFonts w:ascii="宋体" w:hAnsi="宋体"/>
                <w:spacing w:val="1"/>
                <w:sz w:val="24"/>
              </w:rPr>
              <w:t>：</w:t>
            </w:r>
          </w:p>
          <w:p w:rsidR="008221A3" w:rsidRDefault="00B94681">
            <w:pPr>
              <w:spacing w:before="77"/>
              <w:ind w:left="117" w:right="114"/>
              <w:rPr>
                <w:rFonts w:ascii="宋体" w:hAnsi="宋体"/>
                <w:spacing w:val="1"/>
                <w:sz w:val="24"/>
              </w:rPr>
            </w:pPr>
            <w:r>
              <w:rPr>
                <w:rFonts w:ascii="宋体" w:hAnsi="宋体"/>
                <w:spacing w:val="1"/>
                <w:sz w:val="24"/>
              </w:rPr>
              <w:t>小小指挥员：蚂蚁爬</w:t>
            </w:r>
            <w:r>
              <w:rPr>
                <w:rFonts w:ascii="宋体" w:hAnsi="宋体"/>
                <w:spacing w:val="1"/>
                <w:sz w:val="24"/>
              </w:rPr>
              <w:t>6.</w:t>
            </w:r>
            <w:r>
              <w:rPr>
                <w:rFonts w:ascii="宋体" w:hAnsi="宋体"/>
                <w:spacing w:val="1"/>
                <w:sz w:val="24"/>
              </w:rPr>
              <w:t>结束部分：跟着音乐节奏放松，总结评议</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教学组织：六路纵队教学方法：</w:t>
            </w:r>
          </w:p>
          <w:p w:rsidR="008221A3" w:rsidRDefault="00B94681">
            <w:pPr>
              <w:spacing w:before="77"/>
              <w:ind w:left="117" w:right="114"/>
              <w:rPr>
                <w:rFonts w:ascii="宋体" w:hAnsi="宋体"/>
                <w:spacing w:val="1"/>
                <w:sz w:val="24"/>
              </w:rPr>
            </w:pPr>
            <w:r>
              <w:rPr>
                <w:rFonts w:ascii="宋体" w:hAnsi="宋体"/>
                <w:spacing w:val="1"/>
                <w:sz w:val="24"/>
              </w:rPr>
              <w:t>教师示范讲解，结合视频学习，做好个别纠正与集体指导。在合作学习、探究学习、自主学习、比赛中获取技能。</w:t>
            </w:r>
          </w:p>
          <w:p w:rsidR="008221A3" w:rsidRDefault="00B94681">
            <w:pPr>
              <w:spacing w:before="77"/>
              <w:ind w:left="117" w:right="114"/>
              <w:rPr>
                <w:rFonts w:ascii="宋体" w:hAnsi="宋体"/>
                <w:spacing w:val="1"/>
                <w:sz w:val="24"/>
              </w:rPr>
            </w:pPr>
            <w:r>
              <w:rPr>
                <w:rFonts w:ascii="宋体" w:hAnsi="宋体"/>
                <w:spacing w:val="1"/>
                <w:sz w:val="24"/>
              </w:rPr>
              <w:t>六路纵队教学方法：</w:t>
            </w:r>
          </w:p>
          <w:p w:rsidR="008221A3" w:rsidRDefault="00B94681">
            <w:pPr>
              <w:spacing w:before="77"/>
              <w:ind w:left="117" w:right="114"/>
              <w:rPr>
                <w:rFonts w:ascii="宋体" w:hAnsi="宋体"/>
                <w:spacing w:val="1"/>
                <w:sz w:val="24"/>
              </w:rPr>
            </w:pPr>
            <w:r>
              <w:rPr>
                <w:rFonts w:ascii="宋体" w:hAnsi="宋体"/>
                <w:spacing w:val="1"/>
                <w:sz w:val="24"/>
              </w:rPr>
              <w:t>教学方法：音伴下，教师带领学生放松身心，并进行总结。</w:t>
            </w:r>
          </w:p>
        </w:tc>
      </w:tr>
      <w:tr w:rsidR="008221A3">
        <w:trPr>
          <w:trHeight w:val="918"/>
        </w:trPr>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宋体" w:hAnsi="宋体"/>
                <w:sz w:val="24"/>
              </w:rPr>
            </w:pPr>
            <w:r>
              <w:rPr>
                <w:rFonts w:ascii="宋体" w:hAnsi="宋体" w:hint="eastAsia"/>
                <w:sz w:val="24"/>
              </w:rPr>
              <w:t>9</w:t>
            </w:r>
          </w:p>
          <w:p w:rsidR="008221A3" w:rsidRDefault="00B94681">
            <w:pPr>
              <w:jc w:val="center"/>
              <w:rPr>
                <w:rFonts w:ascii="宋体" w:hAnsi="宋体"/>
                <w:sz w:val="24"/>
              </w:rPr>
            </w:pPr>
            <w:r>
              <w:rPr>
                <w:rFonts w:ascii="宋体" w:hAnsi="宋体" w:hint="eastAsia"/>
                <w:sz w:val="24"/>
              </w:rPr>
              <w:t>50</w:t>
            </w:r>
            <w:r>
              <w:rPr>
                <w:rFonts w:ascii="宋体" w:hAnsi="宋体" w:hint="eastAsia"/>
                <w:sz w:val="24"/>
              </w:rPr>
              <w:t>米测试</w:t>
            </w: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运动能力：通过学习，让学生初步掌握四个技术环节的动作要领，提升学生速度力量、身体协调能力。</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健康行为：通过学习、转化，让学生了解体育锻炼的方法，安全意识的培养，提升运动的兴趣。</w:t>
            </w:r>
          </w:p>
          <w:p w:rsidR="008221A3" w:rsidRDefault="00B94681">
            <w:pPr>
              <w:spacing w:before="77"/>
              <w:ind w:left="117" w:right="114"/>
              <w:rPr>
                <w:rFonts w:ascii="宋体" w:hAnsi="宋体"/>
                <w:spacing w:val="1"/>
                <w:sz w:val="24"/>
              </w:rPr>
            </w:pPr>
            <w:r>
              <w:rPr>
                <w:rFonts w:ascii="宋体" w:hAnsi="宋体"/>
                <w:spacing w:val="1"/>
                <w:sz w:val="24"/>
              </w:rPr>
              <w:lastRenderedPageBreak/>
              <w:t>3.</w:t>
            </w:r>
            <w:r>
              <w:rPr>
                <w:rFonts w:ascii="宋体" w:hAnsi="宋体"/>
                <w:spacing w:val="1"/>
                <w:sz w:val="24"/>
              </w:rPr>
              <w:t>体育品德：通过分组练习与比赛，提升学生遵守规则、公平竞争等意识，培养学生克服困难的意志品质。</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lastRenderedPageBreak/>
              <w:t>教学内容：</w:t>
            </w:r>
            <w:r>
              <w:rPr>
                <w:rFonts w:ascii="宋体" w:hAnsi="宋体"/>
                <w:spacing w:val="1"/>
                <w:sz w:val="24"/>
              </w:rPr>
              <w:t>50</w:t>
            </w:r>
            <w:r>
              <w:rPr>
                <w:rFonts w:ascii="宋体" w:hAnsi="宋体"/>
                <w:spacing w:val="1"/>
                <w:sz w:val="24"/>
              </w:rPr>
              <w:t>米完整跑</w:t>
            </w:r>
          </w:p>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开始与准备部分：趣味慢跑中进行快速躲闪游戏。</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小步跑、高抬腿跑、跨步跳接加速跑。</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．快速起动反应练习。</w:t>
            </w:r>
            <w:r>
              <w:rPr>
                <w:rFonts w:ascii="宋体" w:hAnsi="宋体"/>
                <w:spacing w:val="1"/>
                <w:sz w:val="24"/>
              </w:rPr>
              <w:t>4.</w:t>
            </w:r>
            <w:r>
              <w:rPr>
                <w:rFonts w:ascii="宋体" w:hAnsi="宋体"/>
                <w:spacing w:val="1"/>
                <w:sz w:val="24"/>
              </w:rPr>
              <w:t>比一比，赛一赛</w:t>
            </w:r>
            <w:r>
              <w:rPr>
                <w:rFonts w:ascii="宋体" w:hAnsi="宋体"/>
                <w:spacing w:val="1"/>
                <w:sz w:val="24"/>
              </w:rPr>
              <w:t>——</w:t>
            </w:r>
            <w:r>
              <w:rPr>
                <w:rFonts w:ascii="宋体" w:hAnsi="宋体"/>
                <w:spacing w:val="1"/>
                <w:sz w:val="24"/>
              </w:rPr>
              <w:t>起跑反应练习</w:t>
            </w:r>
            <w:r>
              <w:rPr>
                <w:rFonts w:ascii="宋体" w:hAnsi="宋体"/>
                <w:spacing w:val="1"/>
                <w:sz w:val="24"/>
              </w:rPr>
              <w:t>.</w:t>
            </w:r>
          </w:p>
          <w:p w:rsidR="008221A3" w:rsidRDefault="00B94681">
            <w:pPr>
              <w:spacing w:before="77"/>
              <w:ind w:left="117" w:right="114"/>
              <w:rPr>
                <w:rFonts w:ascii="宋体" w:hAnsi="宋体"/>
                <w:spacing w:val="1"/>
                <w:sz w:val="24"/>
              </w:rPr>
            </w:pPr>
            <w:r>
              <w:rPr>
                <w:rFonts w:ascii="宋体" w:hAnsi="宋体"/>
                <w:spacing w:val="1"/>
                <w:sz w:val="24"/>
              </w:rPr>
              <w:lastRenderedPageBreak/>
              <w:t>5.</w:t>
            </w:r>
            <w:r>
              <w:rPr>
                <w:rFonts w:ascii="宋体" w:hAnsi="宋体"/>
                <w:spacing w:val="1"/>
                <w:sz w:val="24"/>
              </w:rPr>
              <w:t>中速跑</w:t>
            </w:r>
            <w:r>
              <w:rPr>
                <w:rFonts w:ascii="宋体" w:hAnsi="宋体"/>
                <w:spacing w:val="1"/>
                <w:sz w:val="24"/>
              </w:rPr>
              <w:t>20</w:t>
            </w:r>
            <w:r>
              <w:rPr>
                <w:rFonts w:ascii="宋体" w:hAnsi="宋体"/>
                <w:spacing w:val="1"/>
                <w:sz w:val="24"/>
              </w:rPr>
              <w:t>米</w:t>
            </w:r>
            <w:r>
              <w:rPr>
                <w:rFonts w:ascii="宋体" w:hAnsi="宋体"/>
                <w:spacing w:val="1"/>
                <w:sz w:val="24"/>
              </w:rPr>
              <w:t>*26.</w:t>
            </w:r>
            <w:r>
              <w:rPr>
                <w:rFonts w:ascii="宋体" w:hAnsi="宋体"/>
                <w:spacing w:val="1"/>
                <w:sz w:val="24"/>
              </w:rPr>
              <w:t>追逐跑</w:t>
            </w:r>
            <w:r>
              <w:rPr>
                <w:rFonts w:ascii="宋体" w:hAnsi="宋体"/>
                <w:spacing w:val="1"/>
                <w:sz w:val="24"/>
              </w:rPr>
              <w:t>40</w:t>
            </w:r>
            <w:r>
              <w:rPr>
                <w:rFonts w:ascii="宋体" w:hAnsi="宋体"/>
                <w:spacing w:val="1"/>
                <w:sz w:val="24"/>
              </w:rPr>
              <w:t>米</w:t>
            </w:r>
            <w:r>
              <w:rPr>
                <w:rFonts w:ascii="宋体" w:hAnsi="宋体"/>
                <w:spacing w:val="1"/>
                <w:sz w:val="24"/>
              </w:rPr>
              <w:t>*27.50</w:t>
            </w:r>
            <w:r>
              <w:rPr>
                <w:rFonts w:ascii="宋体" w:hAnsi="宋体"/>
                <w:spacing w:val="1"/>
                <w:sz w:val="24"/>
              </w:rPr>
              <w:t>比赛计时跑</w:t>
            </w:r>
          </w:p>
          <w:p w:rsidR="008221A3" w:rsidRDefault="00B94681">
            <w:pPr>
              <w:spacing w:before="77"/>
              <w:ind w:left="117" w:right="114"/>
              <w:rPr>
                <w:rFonts w:ascii="宋体" w:hAnsi="宋体"/>
                <w:spacing w:val="1"/>
                <w:sz w:val="24"/>
              </w:rPr>
            </w:pPr>
            <w:r>
              <w:rPr>
                <w:rFonts w:ascii="宋体" w:hAnsi="宋体"/>
                <w:spacing w:val="1"/>
                <w:sz w:val="24"/>
              </w:rPr>
              <w:t>8.</w:t>
            </w:r>
            <w:r>
              <w:rPr>
                <w:rFonts w:ascii="宋体" w:hAnsi="宋体" w:hint="eastAsia"/>
                <w:spacing w:val="1"/>
                <w:sz w:val="24"/>
              </w:rPr>
              <w:t>体能</w:t>
            </w:r>
            <w:r>
              <w:rPr>
                <w:rFonts w:ascii="宋体" w:hAnsi="宋体"/>
                <w:spacing w:val="1"/>
                <w:sz w:val="24"/>
              </w:rPr>
              <w:t>：小小指挥员</w:t>
            </w:r>
            <w:r>
              <w:rPr>
                <w:rFonts w:ascii="宋体" w:hAnsi="宋体"/>
                <w:spacing w:val="1"/>
                <w:sz w:val="24"/>
              </w:rPr>
              <w:t>——</w:t>
            </w:r>
            <w:r>
              <w:rPr>
                <w:rFonts w:ascii="宋体" w:hAnsi="宋体"/>
                <w:spacing w:val="1"/>
                <w:sz w:val="24"/>
              </w:rPr>
              <w:t>蚂蚁爬</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lastRenderedPageBreak/>
              <w:t>教学组织：六路纵队教学方法：</w:t>
            </w:r>
          </w:p>
          <w:p w:rsidR="008221A3" w:rsidRDefault="00B94681">
            <w:pPr>
              <w:spacing w:before="77"/>
              <w:ind w:left="117" w:right="114"/>
              <w:rPr>
                <w:rFonts w:ascii="宋体" w:hAnsi="宋体"/>
                <w:spacing w:val="1"/>
                <w:sz w:val="24"/>
              </w:rPr>
            </w:pPr>
            <w:r>
              <w:rPr>
                <w:rFonts w:ascii="宋体" w:hAnsi="宋体"/>
                <w:spacing w:val="1"/>
                <w:sz w:val="24"/>
              </w:rPr>
              <w:t>教师示范讲解，结合视频学习，做好个别纠正与集体指导。在合作学习、探究学习、自主学习、比赛中获取技能。</w:t>
            </w:r>
          </w:p>
        </w:tc>
      </w:tr>
      <w:tr w:rsidR="008221A3">
        <w:trPr>
          <w:trHeight w:val="918"/>
        </w:trPr>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宋体" w:hAnsi="宋体"/>
                <w:sz w:val="24"/>
              </w:rPr>
            </w:pPr>
            <w:r>
              <w:rPr>
                <w:rFonts w:ascii="宋体" w:hAnsi="宋体" w:hint="eastAsia"/>
                <w:sz w:val="24"/>
              </w:rPr>
              <w:lastRenderedPageBreak/>
              <w:t>10</w:t>
            </w:r>
          </w:p>
          <w:p w:rsidR="008221A3" w:rsidRDefault="00B94681">
            <w:pPr>
              <w:jc w:val="center"/>
              <w:rPr>
                <w:rFonts w:ascii="宋体" w:hAnsi="宋体"/>
                <w:sz w:val="24"/>
              </w:rPr>
            </w:pPr>
            <w:r>
              <w:rPr>
                <w:rFonts w:ascii="宋体" w:hAnsi="宋体" w:hint="eastAsia"/>
                <w:sz w:val="24"/>
              </w:rPr>
              <w:t>接力跑</w:t>
            </w:r>
          </w:p>
          <w:p w:rsidR="008221A3" w:rsidRDefault="00B94681">
            <w:pPr>
              <w:jc w:val="center"/>
              <w:rPr>
                <w:rFonts w:ascii="宋体" w:hAnsi="宋体"/>
                <w:sz w:val="24"/>
              </w:rPr>
            </w:pPr>
            <w:r>
              <w:rPr>
                <w:rFonts w:ascii="宋体" w:hAnsi="宋体" w:hint="eastAsia"/>
                <w:sz w:val="24"/>
              </w:rPr>
              <w:t>（上挑式）</w:t>
            </w: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、运动能力：学生能说出接力跑</w:t>
            </w:r>
            <w:r>
              <w:rPr>
                <w:rFonts w:ascii="宋体" w:hAnsi="宋体"/>
                <w:spacing w:val="1"/>
                <w:sz w:val="24"/>
              </w:rPr>
              <w:t>“</w:t>
            </w:r>
            <w:r>
              <w:rPr>
                <w:rFonts w:ascii="宋体" w:hAnsi="宋体"/>
                <w:spacing w:val="1"/>
                <w:sz w:val="24"/>
              </w:rPr>
              <w:t>上挑式</w:t>
            </w:r>
            <w:r>
              <w:rPr>
                <w:rFonts w:ascii="宋体" w:hAnsi="宋体"/>
                <w:spacing w:val="1"/>
                <w:sz w:val="24"/>
              </w:rPr>
              <w:t>”</w:t>
            </w:r>
            <w:r>
              <w:rPr>
                <w:rFonts w:ascii="宋体" w:hAnsi="宋体"/>
                <w:spacing w:val="1"/>
                <w:sz w:val="24"/>
              </w:rPr>
              <w:t>传接棒的方法</w:t>
            </w:r>
            <w:r>
              <w:rPr>
                <w:rFonts w:ascii="宋体" w:hAnsi="宋体"/>
                <w:spacing w:val="1"/>
                <w:sz w:val="24"/>
              </w:rPr>
              <w:t>,</w:t>
            </w:r>
            <w:r>
              <w:rPr>
                <w:rFonts w:ascii="宋体" w:hAnsi="宋体"/>
                <w:spacing w:val="1"/>
                <w:sz w:val="24"/>
              </w:rPr>
              <w:t>并在练习中做出正确的</w:t>
            </w:r>
            <w:r>
              <w:rPr>
                <w:rFonts w:ascii="宋体" w:hAnsi="宋体"/>
                <w:spacing w:val="1"/>
                <w:sz w:val="24"/>
              </w:rPr>
              <w:t>“</w:t>
            </w:r>
            <w:r>
              <w:rPr>
                <w:rFonts w:ascii="宋体" w:hAnsi="宋体"/>
                <w:spacing w:val="1"/>
                <w:sz w:val="24"/>
              </w:rPr>
              <w:t>上挑式</w:t>
            </w:r>
            <w:r>
              <w:rPr>
                <w:rFonts w:ascii="宋体" w:hAnsi="宋体"/>
                <w:spacing w:val="1"/>
                <w:sz w:val="24"/>
              </w:rPr>
              <w:t>”</w:t>
            </w:r>
            <w:r>
              <w:rPr>
                <w:rFonts w:ascii="宋体" w:hAnsi="宋体"/>
                <w:spacing w:val="1"/>
                <w:sz w:val="24"/>
              </w:rPr>
              <w:t>传接棒技术。</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、健康行为</w:t>
            </w:r>
            <w:r>
              <w:rPr>
                <w:rFonts w:ascii="宋体" w:hAnsi="宋体"/>
                <w:spacing w:val="1"/>
                <w:sz w:val="24"/>
              </w:rPr>
              <w:t>:</w:t>
            </w:r>
            <w:r>
              <w:rPr>
                <w:rFonts w:ascii="宋体" w:hAnsi="宋体"/>
                <w:spacing w:val="1"/>
                <w:sz w:val="24"/>
              </w:rPr>
              <w:t>借助多种跑的练习</w:t>
            </w:r>
            <w:r>
              <w:rPr>
                <w:rFonts w:ascii="宋体" w:hAnsi="宋体"/>
                <w:spacing w:val="1"/>
                <w:sz w:val="24"/>
              </w:rPr>
              <w:t>,</w:t>
            </w:r>
            <w:r>
              <w:rPr>
                <w:rFonts w:ascii="宋体" w:hAnsi="宋体"/>
                <w:spacing w:val="1"/>
                <w:sz w:val="24"/>
              </w:rPr>
              <w:t>提高学生的速度、灵敏度等身体素质</w:t>
            </w:r>
            <w:r>
              <w:rPr>
                <w:rFonts w:ascii="宋体" w:hAnsi="宋体"/>
                <w:spacing w:val="1"/>
                <w:sz w:val="24"/>
              </w:rPr>
              <w:t>,</w:t>
            </w:r>
            <w:r>
              <w:rPr>
                <w:rFonts w:ascii="宋体" w:hAnsi="宋体"/>
                <w:spacing w:val="1"/>
                <w:sz w:val="24"/>
              </w:rPr>
              <w:t>增进身体</w:t>
            </w:r>
            <w:r>
              <w:rPr>
                <w:rFonts w:ascii="宋体" w:hAnsi="宋体" w:hint="eastAsia"/>
                <w:spacing w:val="1"/>
                <w:sz w:val="24"/>
              </w:rPr>
              <w:t>健康。</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、品德培养</w:t>
            </w:r>
            <w:r>
              <w:rPr>
                <w:rFonts w:ascii="宋体" w:hAnsi="宋体"/>
                <w:spacing w:val="1"/>
                <w:sz w:val="24"/>
              </w:rPr>
              <w:t>:</w:t>
            </w:r>
            <w:r>
              <w:rPr>
                <w:rFonts w:ascii="宋体" w:hAnsi="宋体"/>
                <w:spacing w:val="1"/>
                <w:sz w:val="24"/>
              </w:rPr>
              <w:t>通过练习、游戏及组织竞赛，让学生体验运动中的乐趣</w:t>
            </w:r>
            <w:r>
              <w:rPr>
                <w:rFonts w:ascii="宋体" w:hAnsi="宋体"/>
                <w:spacing w:val="1"/>
                <w:sz w:val="24"/>
              </w:rPr>
              <w:t>,</w:t>
            </w:r>
            <w:r>
              <w:rPr>
                <w:rFonts w:ascii="宋体" w:hAnsi="宋体"/>
                <w:spacing w:val="1"/>
                <w:sz w:val="24"/>
              </w:rPr>
              <w:t>培养学生吃苦耐劳、顽强拼搏的体育精神和意志品质。</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、传递棒游戏导入。</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、学生自主探究学习。</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、两人一组原地练习、慢跑中练习、中速跑中、快速跑中练习传接棒。</w:t>
            </w:r>
          </w:p>
          <w:p w:rsidR="008221A3" w:rsidRDefault="00B94681">
            <w:pPr>
              <w:spacing w:before="77"/>
              <w:ind w:left="117" w:right="114"/>
              <w:rPr>
                <w:rFonts w:ascii="宋体" w:hAnsi="宋体"/>
                <w:spacing w:val="1"/>
                <w:sz w:val="24"/>
              </w:rPr>
            </w:pPr>
            <w:r>
              <w:rPr>
                <w:rFonts w:ascii="宋体" w:hAnsi="宋体"/>
                <w:spacing w:val="1"/>
                <w:sz w:val="24"/>
              </w:rPr>
              <w:t>4</w:t>
            </w:r>
            <w:r>
              <w:rPr>
                <w:rFonts w:ascii="宋体" w:hAnsi="宋体"/>
                <w:spacing w:val="1"/>
                <w:sz w:val="24"/>
              </w:rPr>
              <w:t>、四人一组在快速跑中完成</w:t>
            </w:r>
            <w:r>
              <w:rPr>
                <w:rFonts w:ascii="宋体" w:hAnsi="宋体"/>
                <w:spacing w:val="1"/>
                <w:sz w:val="24"/>
              </w:rPr>
              <w:t>“</w:t>
            </w:r>
            <w:r>
              <w:rPr>
                <w:rFonts w:ascii="宋体" w:hAnsi="宋体"/>
                <w:spacing w:val="1"/>
                <w:sz w:val="24"/>
              </w:rPr>
              <w:t>上挑式</w:t>
            </w:r>
            <w:r>
              <w:rPr>
                <w:rFonts w:ascii="宋体" w:hAnsi="宋体"/>
                <w:spacing w:val="1"/>
                <w:sz w:val="24"/>
              </w:rPr>
              <w:t>”</w:t>
            </w:r>
            <w:r>
              <w:rPr>
                <w:rFonts w:ascii="宋体" w:hAnsi="宋体"/>
                <w:spacing w:val="1"/>
                <w:sz w:val="24"/>
              </w:rPr>
              <w:t>传接棒练习。</w:t>
            </w:r>
          </w:p>
          <w:p w:rsidR="008221A3" w:rsidRDefault="00B94681">
            <w:pPr>
              <w:spacing w:before="77"/>
              <w:ind w:left="117" w:right="114"/>
              <w:rPr>
                <w:rFonts w:ascii="宋体" w:hAnsi="宋体"/>
                <w:spacing w:val="1"/>
                <w:sz w:val="24"/>
              </w:rPr>
            </w:pPr>
            <w:r>
              <w:rPr>
                <w:rFonts w:ascii="宋体" w:hAnsi="宋体"/>
                <w:spacing w:val="1"/>
                <w:sz w:val="24"/>
              </w:rPr>
              <w:t>5</w:t>
            </w:r>
            <w:r>
              <w:rPr>
                <w:rFonts w:ascii="宋体" w:hAnsi="宋体"/>
                <w:spacing w:val="1"/>
                <w:sz w:val="24"/>
              </w:rPr>
              <w:t>、集体纠错、优生示范</w:t>
            </w:r>
          </w:p>
          <w:p w:rsidR="008221A3" w:rsidRDefault="00B94681">
            <w:pPr>
              <w:spacing w:before="77"/>
              <w:ind w:left="117" w:right="114"/>
              <w:rPr>
                <w:rFonts w:ascii="宋体" w:hAnsi="宋体"/>
                <w:spacing w:val="1"/>
                <w:sz w:val="24"/>
              </w:rPr>
            </w:pPr>
            <w:r>
              <w:rPr>
                <w:rFonts w:ascii="宋体" w:hAnsi="宋体"/>
                <w:spacing w:val="1"/>
                <w:sz w:val="24"/>
              </w:rPr>
              <w:t>6</w:t>
            </w:r>
            <w:r>
              <w:rPr>
                <w:rFonts w:ascii="宋体" w:hAnsi="宋体"/>
                <w:spacing w:val="1"/>
                <w:sz w:val="24"/>
              </w:rPr>
              <w:t>、在规定的接力区内完成传接棒练习。</w:t>
            </w:r>
          </w:p>
          <w:p w:rsidR="008221A3" w:rsidRDefault="00B94681">
            <w:pPr>
              <w:spacing w:before="77"/>
              <w:ind w:left="117" w:right="114"/>
              <w:rPr>
                <w:rFonts w:ascii="宋体" w:hAnsi="宋体"/>
                <w:spacing w:val="1"/>
                <w:sz w:val="24"/>
              </w:rPr>
            </w:pPr>
            <w:r>
              <w:rPr>
                <w:rFonts w:ascii="宋体" w:hAnsi="宋体"/>
                <w:spacing w:val="1"/>
                <w:sz w:val="24"/>
              </w:rPr>
              <w:t>7</w:t>
            </w:r>
            <w:r>
              <w:rPr>
                <w:rFonts w:ascii="宋体" w:hAnsi="宋体"/>
                <w:spacing w:val="1"/>
                <w:sz w:val="24"/>
              </w:rPr>
              <w:t>、教学比赛。</w:t>
            </w:r>
          </w:p>
          <w:p w:rsidR="008221A3" w:rsidRDefault="00B94681">
            <w:pPr>
              <w:spacing w:before="77"/>
              <w:ind w:left="117" w:right="114"/>
              <w:rPr>
                <w:rFonts w:ascii="宋体" w:hAnsi="宋体"/>
                <w:spacing w:val="1"/>
                <w:sz w:val="24"/>
              </w:rPr>
            </w:pPr>
            <w:r>
              <w:rPr>
                <w:rFonts w:ascii="宋体" w:hAnsi="宋体"/>
                <w:spacing w:val="1"/>
                <w:sz w:val="24"/>
              </w:rPr>
              <w:t>8</w:t>
            </w:r>
            <w:r>
              <w:rPr>
                <w:rFonts w:ascii="宋体" w:hAnsi="宋体"/>
                <w:spacing w:val="1"/>
                <w:sz w:val="24"/>
              </w:rPr>
              <w:t>、</w:t>
            </w:r>
            <w:r>
              <w:rPr>
                <w:rFonts w:ascii="宋体" w:hAnsi="宋体" w:hint="eastAsia"/>
                <w:spacing w:val="1"/>
                <w:sz w:val="24"/>
              </w:rPr>
              <w:t>体能</w:t>
            </w:r>
            <w:r>
              <w:rPr>
                <w:rFonts w:ascii="宋体" w:hAnsi="宋体"/>
                <w:spacing w:val="1"/>
                <w:sz w:val="24"/>
              </w:rPr>
              <w:t>：</w:t>
            </w:r>
          </w:p>
          <w:p w:rsidR="008221A3" w:rsidRDefault="00B94681">
            <w:pPr>
              <w:spacing w:before="77"/>
              <w:ind w:left="117" w:right="114"/>
              <w:rPr>
                <w:rFonts w:ascii="宋体" w:hAnsi="宋体"/>
                <w:spacing w:val="1"/>
                <w:sz w:val="24"/>
              </w:rPr>
            </w:pPr>
            <w:r>
              <w:rPr>
                <w:rFonts w:ascii="宋体" w:hAnsi="宋体"/>
                <w:spacing w:val="1"/>
                <w:sz w:val="24"/>
              </w:rPr>
              <w:t>不同宽距俯卧撑练习</w:t>
            </w:r>
          </w:p>
          <w:p w:rsidR="008221A3" w:rsidRDefault="00B94681">
            <w:pPr>
              <w:spacing w:before="77"/>
              <w:ind w:left="117" w:right="114"/>
              <w:rPr>
                <w:rFonts w:ascii="宋体" w:hAnsi="宋体"/>
                <w:spacing w:val="1"/>
                <w:sz w:val="24"/>
              </w:rPr>
            </w:pPr>
            <w:r>
              <w:rPr>
                <w:rFonts w:ascii="宋体" w:hAnsi="宋体"/>
                <w:spacing w:val="1"/>
                <w:sz w:val="24"/>
              </w:rPr>
              <w:t>30</w:t>
            </w:r>
            <w:r>
              <w:rPr>
                <w:rFonts w:ascii="宋体" w:hAnsi="宋体"/>
                <w:spacing w:val="1"/>
                <w:sz w:val="24"/>
              </w:rPr>
              <w:t>个</w:t>
            </w:r>
            <w:r>
              <w:rPr>
                <w:rFonts w:ascii="宋体" w:hAnsi="宋体"/>
                <w:spacing w:val="1"/>
                <w:sz w:val="24"/>
              </w:rPr>
              <w:t>/</w:t>
            </w:r>
            <w:r>
              <w:rPr>
                <w:rFonts w:ascii="宋体" w:hAnsi="宋体"/>
                <w:spacing w:val="1"/>
                <w:sz w:val="24"/>
              </w:rPr>
              <w:t>组</w:t>
            </w:r>
            <w:r>
              <w:rPr>
                <w:rFonts w:ascii="宋体" w:hAnsi="宋体"/>
                <w:spacing w:val="1"/>
                <w:sz w:val="24"/>
              </w:rPr>
              <w:t>X3</w:t>
            </w:r>
            <w:r>
              <w:rPr>
                <w:rFonts w:ascii="宋体" w:hAnsi="宋体"/>
                <w:spacing w:val="1"/>
                <w:sz w:val="24"/>
              </w:rPr>
              <w:t>组</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教学组织：</w:t>
            </w:r>
          </w:p>
          <w:p w:rsidR="008221A3" w:rsidRDefault="00B94681">
            <w:pPr>
              <w:spacing w:before="77"/>
              <w:ind w:left="117" w:right="114"/>
              <w:rPr>
                <w:rFonts w:ascii="宋体" w:hAnsi="宋体"/>
                <w:spacing w:val="1"/>
                <w:sz w:val="24"/>
              </w:rPr>
            </w:pPr>
            <w:r>
              <w:rPr>
                <w:rFonts w:ascii="宋体" w:hAnsi="宋体"/>
                <w:spacing w:val="1"/>
                <w:sz w:val="24"/>
              </w:rPr>
              <w:t>以四人一组为单位</w:t>
            </w:r>
          </w:p>
          <w:p w:rsidR="008221A3" w:rsidRDefault="00B94681">
            <w:pPr>
              <w:spacing w:before="77"/>
              <w:ind w:left="117" w:right="114"/>
              <w:rPr>
                <w:rFonts w:ascii="宋体" w:hAnsi="宋体"/>
                <w:spacing w:val="1"/>
                <w:sz w:val="24"/>
              </w:rPr>
            </w:pPr>
            <w:r>
              <w:rPr>
                <w:rFonts w:ascii="宋体" w:hAnsi="宋体"/>
                <w:spacing w:val="1"/>
                <w:sz w:val="24"/>
              </w:rPr>
              <w:t>教学方法：</w:t>
            </w:r>
          </w:p>
          <w:p w:rsidR="008221A3" w:rsidRDefault="00B94681">
            <w:pPr>
              <w:spacing w:before="77"/>
              <w:ind w:left="117" w:right="114"/>
              <w:rPr>
                <w:rFonts w:ascii="宋体" w:hAnsi="宋体"/>
                <w:spacing w:val="1"/>
                <w:sz w:val="24"/>
              </w:rPr>
            </w:pPr>
            <w:r>
              <w:rPr>
                <w:rFonts w:ascii="宋体" w:hAnsi="宋体"/>
                <w:spacing w:val="1"/>
                <w:sz w:val="24"/>
              </w:rPr>
              <w:t>教师示范讲解，引导学生在原地、慢跑、中速跑、快速跑中完成</w:t>
            </w:r>
            <w:r>
              <w:rPr>
                <w:rFonts w:ascii="宋体" w:hAnsi="宋体"/>
                <w:spacing w:val="1"/>
                <w:sz w:val="24"/>
              </w:rPr>
              <w:t>“</w:t>
            </w:r>
            <w:r>
              <w:rPr>
                <w:rFonts w:ascii="宋体" w:hAnsi="宋体"/>
                <w:spacing w:val="1"/>
                <w:sz w:val="24"/>
              </w:rPr>
              <w:t>上挑式</w:t>
            </w:r>
            <w:r>
              <w:rPr>
                <w:rFonts w:ascii="宋体" w:hAnsi="宋体"/>
                <w:spacing w:val="1"/>
                <w:sz w:val="24"/>
              </w:rPr>
              <w:t>”</w:t>
            </w:r>
            <w:r>
              <w:rPr>
                <w:rFonts w:ascii="宋体" w:hAnsi="宋体"/>
                <w:spacing w:val="1"/>
                <w:sz w:val="24"/>
              </w:rPr>
              <w:t>传接棒。在自主探究、小组合作、游戏与比赛、跨学科学习（爱国主题教育）等中获取技能、熏陶情感。</w:t>
            </w:r>
          </w:p>
        </w:tc>
      </w:tr>
      <w:tr w:rsidR="008221A3">
        <w:trPr>
          <w:trHeight w:val="918"/>
        </w:trPr>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ind w:firstLineChars="100" w:firstLine="240"/>
              <w:rPr>
                <w:rFonts w:ascii="宋体" w:hAnsi="宋体"/>
                <w:sz w:val="24"/>
              </w:rPr>
            </w:pPr>
            <w:r>
              <w:rPr>
                <w:rFonts w:ascii="宋体" w:hAnsi="宋体" w:hint="eastAsia"/>
                <w:sz w:val="24"/>
              </w:rPr>
              <w:t>11</w:t>
            </w:r>
          </w:p>
          <w:p w:rsidR="008221A3" w:rsidRDefault="00B94681">
            <w:pPr>
              <w:spacing w:before="78"/>
              <w:ind w:left="122" w:right="111" w:firstLine="1"/>
              <w:rPr>
                <w:rFonts w:ascii="宋体" w:hAnsi="宋体"/>
                <w:sz w:val="24"/>
              </w:rPr>
            </w:pPr>
            <w:r>
              <w:rPr>
                <w:rFonts w:ascii="宋体" w:hAnsi="宋体" w:hint="eastAsia"/>
                <w:sz w:val="24"/>
              </w:rPr>
              <w:t>接力跑（下压式）</w:t>
            </w:r>
          </w:p>
          <w:p w:rsidR="008221A3" w:rsidRDefault="008221A3">
            <w:pPr>
              <w:jc w:val="center"/>
              <w:rPr>
                <w:rFonts w:ascii="宋体" w:hAnsi="宋体"/>
                <w:sz w:val="24"/>
              </w:rPr>
            </w:pP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、运动能力：学习接力跑下压式传接棒技术，并能较好地在接力跑比赛中运用。</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、健康行为：通过练习发展学生快速跑和协调配合的能力，发展学生的速度素质以及判断能力。</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、体育品德：通过苏炳添等体育明星效应以及各种形式地练习，培养学生爱国主义、合作与竞争的精神品质，充分挖掘学生探究学习及合作学习的能力。</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游戏导入</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原地的传接棒练习（原地站立的、原地慢跑的、师生配合的、学生两人一组原地配合的等等）</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跑动中的传接棒练习。</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1</w:t>
            </w:r>
            <w:r>
              <w:rPr>
                <w:rFonts w:ascii="宋体" w:hAnsi="宋体"/>
                <w:spacing w:val="1"/>
                <w:sz w:val="24"/>
              </w:rPr>
              <w:t>）</w:t>
            </w:r>
            <w:r>
              <w:rPr>
                <w:rFonts w:ascii="宋体" w:hAnsi="宋体"/>
                <w:spacing w:val="1"/>
                <w:sz w:val="24"/>
              </w:rPr>
              <w:t>2</w:t>
            </w:r>
            <w:r>
              <w:rPr>
                <w:rFonts w:ascii="宋体" w:hAnsi="宋体"/>
                <w:spacing w:val="1"/>
                <w:sz w:val="24"/>
              </w:rPr>
              <w:t>人</w:t>
            </w:r>
            <w:r>
              <w:rPr>
                <w:rFonts w:ascii="宋体" w:hAnsi="宋体"/>
                <w:spacing w:val="1"/>
                <w:sz w:val="24"/>
              </w:rPr>
              <w:t>1</w:t>
            </w:r>
            <w:r>
              <w:rPr>
                <w:rFonts w:ascii="宋体" w:hAnsi="宋体"/>
                <w:spacing w:val="1"/>
                <w:sz w:val="24"/>
              </w:rPr>
              <w:t>组的合作练习。</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2</w:t>
            </w:r>
            <w:r>
              <w:rPr>
                <w:rFonts w:ascii="宋体" w:hAnsi="宋体"/>
                <w:spacing w:val="1"/>
                <w:sz w:val="24"/>
              </w:rPr>
              <w:t>）集体纠错</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3</w:t>
            </w:r>
            <w:r>
              <w:rPr>
                <w:rFonts w:ascii="宋体" w:hAnsi="宋体"/>
                <w:spacing w:val="1"/>
                <w:sz w:val="24"/>
              </w:rPr>
              <w:t>）优生示范与点评。</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4</w:t>
            </w:r>
            <w:r>
              <w:rPr>
                <w:rFonts w:ascii="宋体" w:hAnsi="宋体"/>
                <w:spacing w:val="1"/>
                <w:sz w:val="24"/>
              </w:rPr>
              <w:t>）</w:t>
            </w:r>
            <w:r>
              <w:rPr>
                <w:rFonts w:ascii="宋体" w:hAnsi="宋体"/>
                <w:spacing w:val="1"/>
                <w:sz w:val="24"/>
              </w:rPr>
              <w:t>4</w:t>
            </w:r>
            <w:r>
              <w:rPr>
                <w:rFonts w:ascii="宋体" w:hAnsi="宋体"/>
                <w:spacing w:val="1"/>
                <w:sz w:val="24"/>
              </w:rPr>
              <w:t>人一组的合作练习。</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5</w:t>
            </w:r>
            <w:r>
              <w:rPr>
                <w:rFonts w:ascii="宋体" w:hAnsi="宋体"/>
                <w:spacing w:val="1"/>
                <w:sz w:val="24"/>
              </w:rPr>
              <w:t>）根据接力比赛规则强调注意事项（在接棒区内完成接棒）后再次进行练习。</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教学组织：</w:t>
            </w:r>
          </w:p>
          <w:p w:rsidR="008221A3" w:rsidRDefault="00B94681">
            <w:pPr>
              <w:spacing w:before="77"/>
              <w:ind w:left="117" w:right="114"/>
              <w:rPr>
                <w:rFonts w:ascii="宋体" w:hAnsi="宋体"/>
                <w:spacing w:val="1"/>
                <w:sz w:val="24"/>
              </w:rPr>
            </w:pPr>
            <w:r>
              <w:rPr>
                <w:rFonts w:ascii="宋体" w:hAnsi="宋体"/>
                <w:spacing w:val="1"/>
                <w:sz w:val="24"/>
              </w:rPr>
              <w:t>以四人一组为单位</w:t>
            </w:r>
            <w:r>
              <w:rPr>
                <w:rFonts w:ascii="宋体" w:hAnsi="宋体" w:hint="eastAsia"/>
                <w:spacing w:val="1"/>
                <w:sz w:val="24"/>
              </w:rPr>
              <w:t>。</w:t>
            </w:r>
          </w:p>
          <w:p w:rsidR="008221A3" w:rsidRDefault="00B94681">
            <w:pPr>
              <w:spacing w:before="77"/>
              <w:ind w:left="117" w:right="114"/>
              <w:rPr>
                <w:rFonts w:ascii="宋体" w:hAnsi="宋体"/>
                <w:spacing w:val="1"/>
                <w:sz w:val="24"/>
              </w:rPr>
            </w:pPr>
            <w:r>
              <w:rPr>
                <w:rFonts w:ascii="宋体" w:hAnsi="宋体"/>
                <w:spacing w:val="1"/>
                <w:sz w:val="24"/>
              </w:rPr>
              <w:t>教学方法：</w:t>
            </w:r>
          </w:p>
          <w:p w:rsidR="008221A3" w:rsidRDefault="00B94681">
            <w:pPr>
              <w:spacing w:before="77"/>
              <w:ind w:left="117" w:right="114"/>
              <w:rPr>
                <w:rFonts w:ascii="宋体" w:hAnsi="宋体"/>
                <w:spacing w:val="1"/>
                <w:sz w:val="24"/>
              </w:rPr>
            </w:pPr>
            <w:r>
              <w:rPr>
                <w:rFonts w:ascii="宋体" w:hAnsi="宋体"/>
                <w:spacing w:val="1"/>
                <w:sz w:val="24"/>
              </w:rPr>
              <w:t>用体育明星导入激发学生学习兴趣，</w:t>
            </w:r>
          </w:p>
          <w:p w:rsidR="008221A3" w:rsidRDefault="00B94681">
            <w:pPr>
              <w:spacing w:before="77"/>
              <w:ind w:left="117" w:right="114"/>
              <w:rPr>
                <w:rFonts w:ascii="宋体" w:hAnsi="宋体"/>
                <w:spacing w:val="1"/>
                <w:sz w:val="24"/>
              </w:rPr>
            </w:pPr>
            <w:r>
              <w:rPr>
                <w:rFonts w:ascii="宋体" w:hAnsi="宋体"/>
                <w:spacing w:val="1"/>
                <w:sz w:val="24"/>
              </w:rPr>
              <w:t>学生自主探究学习，教师讲解示范，学生小组合作学习，集体纠错与优生示范，最后用比赛检验学生掌握情况。</w:t>
            </w:r>
          </w:p>
          <w:p w:rsidR="008221A3" w:rsidRDefault="00B94681">
            <w:pPr>
              <w:spacing w:before="77"/>
              <w:ind w:left="117" w:right="114"/>
              <w:rPr>
                <w:rFonts w:ascii="宋体" w:hAnsi="宋体"/>
                <w:spacing w:val="1"/>
                <w:sz w:val="24"/>
              </w:rPr>
            </w:pPr>
            <w:r>
              <w:rPr>
                <w:rFonts w:ascii="宋体" w:hAnsi="宋体"/>
                <w:spacing w:val="1"/>
                <w:sz w:val="24"/>
              </w:rPr>
              <w:t>在教学中用《歌唱祖国》、《我和我的祖国》等主题对学生进行爱国主义教育。</w:t>
            </w:r>
          </w:p>
        </w:tc>
      </w:tr>
      <w:tr w:rsidR="008221A3">
        <w:trPr>
          <w:trHeight w:val="918"/>
        </w:trPr>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spacing w:before="76"/>
              <w:ind w:right="109" w:firstLineChars="100" w:firstLine="240"/>
              <w:rPr>
                <w:rFonts w:ascii="宋体" w:hAnsi="宋体"/>
                <w:sz w:val="24"/>
              </w:rPr>
            </w:pPr>
            <w:r>
              <w:rPr>
                <w:rFonts w:ascii="宋体" w:hAnsi="宋体" w:hint="eastAsia"/>
                <w:sz w:val="24"/>
              </w:rPr>
              <w:lastRenderedPageBreak/>
              <w:t>12</w:t>
            </w:r>
          </w:p>
          <w:p w:rsidR="008221A3" w:rsidRDefault="00B94681">
            <w:pPr>
              <w:spacing w:before="76"/>
              <w:ind w:right="109"/>
              <w:rPr>
                <w:rFonts w:ascii="宋体" w:hAnsi="宋体"/>
                <w:sz w:val="24"/>
              </w:rPr>
            </w:pPr>
            <w:r>
              <w:rPr>
                <w:rFonts w:ascii="宋体" w:hAnsi="宋体" w:hint="eastAsia"/>
                <w:sz w:val="24"/>
              </w:rPr>
              <w:t>接力跑（混合式）</w:t>
            </w:r>
          </w:p>
          <w:p w:rsidR="008221A3" w:rsidRDefault="008221A3">
            <w:pPr>
              <w:spacing w:before="76"/>
              <w:ind w:right="109"/>
              <w:rPr>
                <w:rFonts w:ascii="宋体" w:hAnsi="宋体"/>
                <w:sz w:val="24"/>
              </w:rPr>
            </w:pP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、运动能力：学生能熟练掌握接力跑中的上挑式和下压式传接棒技术动作，并能在比赛中正确运用。</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、健康行为</w:t>
            </w:r>
            <w:r>
              <w:rPr>
                <w:rFonts w:ascii="宋体" w:hAnsi="宋体"/>
                <w:spacing w:val="1"/>
                <w:sz w:val="24"/>
              </w:rPr>
              <w:t>:</w:t>
            </w:r>
            <w:r>
              <w:rPr>
                <w:rFonts w:ascii="宋体" w:hAnsi="宋体"/>
                <w:spacing w:val="1"/>
                <w:sz w:val="24"/>
              </w:rPr>
              <w:t>通过多种形式的比赛接力</w:t>
            </w:r>
            <w:r>
              <w:rPr>
                <w:rFonts w:ascii="宋体" w:hAnsi="宋体"/>
                <w:spacing w:val="1"/>
                <w:sz w:val="24"/>
              </w:rPr>
              <w:t>,</w:t>
            </w:r>
            <w:r>
              <w:rPr>
                <w:rFonts w:ascii="宋体" w:hAnsi="宋体"/>
                <w:spacing w:val="1"/>
                <w:sz w:val="24"/>
              </w:rPr>
              <w:t>提高学生的速度、灵敏度等身体素质</w:t>
            </w:r>
            <w:r>
              <w:rPr>
                <w:rFonts w:ascii="宋体" w:hAnsi="宋体"/>
                <w:spacing w:val="1"/>
                <w:sz w:val="24"/>
              </w:rPr>
              <w:t>,</w:t>
            </w:r>
            <w:r>
              <w:rPr>
                <w:rFonts w:ascii="宋体" w:hAnsi="宋体"/>
                <w:spacing w:val="1"/>
                <w:sz w:val="24"/>
              </w:rPr>
              <w:t>增进身体健康。</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、品德培养</w:t>
            </w:r>
            <w:r>
              <w:rPr>
                <w:rFonts w:ascii="宋体" w:hAnsi="宋体"/>
                <w:spacing w:val="1"/>
                <w:sz w:val="24"/>
              </w:rPr>
              <w:t>:</w:t>
            </w:r>
            <w:r>
              <w:rPr>
                <w:rFonts w:ascii="宋体" w:hAnsi="宋体"/>
                <w:spacing w:val="1"/>
                <w:sz w:val="24"/>
              </w:rPr>
              <w:t>通过接力跑比赛，学生体会团队合作的重要性以及顽</w:t>
            </w:r>
            <w:r>
              <w:rPr>
                <w:rFonts w:ascii="宋体" w:hAnsi="宋体" w:hint="eastAsia"/>
                <w:spacing w:val="1"/>
                <w:sz w:val="24"/>
              </w:rPr>
              <w:t>强</w:t>
            </w:r>
            <w:r>
              <w:rPr>
                <w:rFonts w:ascii="宋体" w:hAnsi="宋体"/>
                <w:spacing w:val="1"/>
                <w:sz w:val="24"/>
              </w:rPr>
              <w:t>拼搏的体育精神。</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教学内容：</w:t>
            </w:r>
          </w:p>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、热身活动：接力操、原地小步跑接冲刺跑、原地高抬腿接冲刺跑。</w:t>
            </w:r>
            <w:r>
              <w:rPr>
                <w:rFonts w:ascii="宋体" w:hAnsi="宋体"/>
                <w:spacing w:val="1"/>
                <w:sz w:val="24"/>
              </w:rPr>
              <w:t>2</w:t>
            </w:r>
            <w:r>
              <w:rPr>
                <w:rFonts w:ascii="宋体" w:hAnsi="宋体"/>
                <w:spacing w:val="1"/>
                <w:sz w:val="24"/>
              </w:rPr>
              <w:t>、教师讲解示范</w:t>
            </w:r>
            <w:r>
              <w:rPr>
                <w:rFonts w:ascii="宋体" w:hAnsi="宋体"/>
                <w:spacing w:val="1"/>
                <w:sz w:val="24"/>
              </w:rPr>
              <w:t>4X100</w:t>
            </w:r>
            <w:r>
              <w:rPr>
                <w:rFonts w:ascii="宋体" w:hAnsi="宋体"/>
                <w:spacing w:val="1"/>
                <w:sz w:val="24"/>
              </w:rPr>
              <w:t>米米接力跑比赛的要求和注意事项。</w:t>
            </w:r>
            <w:r>
              <w:rPr>
                <w:rFonts w:ascii="宋体" w:hAnsi="宋体"/>
                <w:spacing w:val="1"/>
                <w:sz w:val="24"/>
              </w:rPr>
              <w:t>3</w:t>
            </w:r>
            <w:r>
              <w:rPr>
                <w:rFonts w:ascii="宋体" w:hAnsi="宋体"/>
                <w:spacing w:val="1"/>
                <w:sz w:val="24"/>
              </w:rPr>
              <w:t>、分小组练习混合式传接棒。</w:t>
            </w:r>
          </w:p>
          <w:p w:rsidR="008221A3" w:rsidRDefault="00B94681">
            <w:pPr>
              <w:spacing w:before="77"/>
              <w:ind w:left="117" w:right="114"/>
              <w:rPr>
                <w:rFonts w:ascii="宋体" w:hAnsi="宋体"/>
                <w:spacing w:val="1"/>
                <w:sz w:val="24"/>
              </w:rPr>
            </w:pPr>
            <w:r>
              <w:rPr>
                <w:rFonts w:ascii="宋体" w:hAnsi="宋体"/>
                <w:spacing w:val="1"/>
                <w:sz w:val="24"/>
              </w:rPr>
              <w:t>4</w:t>
            </w:r>
            <w:r>
              <w:rPr>
                <w:rFonts w:ascii="宋体" w:hAnsi="宋体"/>
                <w:spacing w:val="1"/>
                <w:sz w:val="24"/>
              </w:rPr>
              <w:t>、组织学生演示练习成果。</w:t>
            </w:r>
          </w:p>
          <w:p w:rsidR="008221A3" w:rsidRDefault="00B94681">
            <w:pPr>
              <w:spacing w:before="77"/>
              <w:ind w:left="117" w:right="114"/>
              <w:rPr>
                <w:rFonts w:ascii="宋体" w:hAnsi="宋体"/>
                <w:spacing w:val="1"/>
                <w:sz w:val="24"/>
              </w:rPr>
            </w:pPr>
            <w:r>
              <w:rPr>
                <w:rFonts w:ascii="宋体" w:hAnsi="宋体"/>
                <w:spacing w:val="1"/>
                <w:sz w:val="24"/>
              </w:rPr>
              <w:t>5</w:t>
            </w:r>
            <w:r>
              <w:rPr>
                <w:rFonts w:ascii="宋体" w:hAnsi="宋体"/>
                <w:spacing w:val="1"/>
                <w:sz w:val="24"/>
              </w:rPr>
              <w:t>、模拟</w:t>
            </w:r>
            <w:r>
              <w:rPr>
                <w:rFonts w:ascii="宋体" w:hAnsi="宋体"/>
                <w:spacing w:val="1"/>
                <w:sz w:val="24"/>
              </w:rPr>
              <w:t>4X100</w:t>
            </w:r>
            <w:r>
              <w:rPr>
                <w:rFonts w:ascii="宋体" w:hAnsi="宋体"/>
                <w:spacing w:val="1"/>
                <w:sz w:val="24"/>
              </w:rPr>
              <w:t>米接力跑。</w:t>
            </w:r>
          </w:p>
          <w:p w:rsidR="008221A3" w:rsidRDefault="00B94681">
            <w:pPr>
              <w:spacing w:before="77"/>
              <w:ind w:left="117" w:right="114"/>
              <w:rPr>
                <w:rFonts w:ascii="宋体" w:hAnsi="宋体"/>
                <w:spacing w:val="1"/>
                <w:sz w:val="24"/>
              </w:rPr>
            </w:pPr>
            <w:r>
              <w:rPr>
                <w:rFonts w:ascii="宋体" w:hAnsi="宋体"/>
                <w:spacing w:val="1"/>
                <w:sz w:val="24"/>
              </w:rPr>
              <w:t>6</w:t>
            </w:r>
            <w:r>
              <w:rPr>
                <w:rFonts w:ascii="宋体" w:hAnsi="宋体"/>
                <w:spacing w:val="1"/>
                <w:sz w:val="24"/>
              </w:rPr>
              <w:t>、</w:t>
            </w:r>
            <w:r>
              <w:rPr>
                <w:rFonts w:ascii="宋体" w:hAnsi="宋体" w:hint="eastAsia"/>
                <w:spacing w:val="1"/>
                <w:sz w:val="24"/>
              </w:rPr>
              <w:t>体能</w:t>
            </w:r>
            <w:r>
              <w:rPr>
                <w:rFonts w:ascii="宋体" w:hAnsi="宋体"/>
                <w:spacing w:val="1"/>
                <w:sz w:val="24"/>
              </w:rPr>
              <w:t>：臀桥</w:t>
            </w:r>
            <w:r>
              <w:rPr>
                <w:rFonts w:ascii="宋体" w:hAnsi="宋体"/>
                <w:spacing w:val="1"/>
                <w:sz w:val="24"/>
              </w:rPr>
              <w:t>20</w:t>
            </w:r>
            <w:r>
              <w:rPr>
                <w:rFonts w:ascii="宋体" w:hAnsi="宋体"/>
                <w:spacing w:val="1"/>
                <w:sz w:val="24"/>
              </w:rPr>
              <w:t>个</w:t>
            </w:r>
            <w:r>
              <w:rPr>
                <w:rFonts w:ascii="宋体" w:hAnsi="宋体"/>
                <w:spacing w:val="1"/>
                <w:sz w:val="24"/>
              </w:rPr>
              <w:t>/</w:t>
            </w:r>
            <w:r>
              <w:rPr>
                <w:rFonts w:ascii="宋体" w:hAnsi="宋体"/>
                <w:spacing w:val="1"/>
                <w:sz w:val="24"/>
              </w:rPr>
              <w:t>组</w:t>
            </w:r>
            <w:r>
              <w:rPr>
                <w:rFonts w:ascii="宋体" w:hAnsi="宋体"/>
                <w:spacing w:val="1"/>
                <w:sz w:val="24"/>
              </w:rPr>
              <w:t>X2</w:t>
            </w:r>
            <w:r>
              <w:rPr>
                <w:rFonts w:ascii="宋体" w:hAnsi="宋体"/>
                <w:spacing w:val="1"/>
                <w:sz w:val="24"/>
              </w:rPr>
              <w:t>组、</w:t>
            </w:r>
            <w:r>
              <w:rPr>
                <w:rFonts w:ascii="宋体" w:hAnsi="宋体"/>
                <w:spacing w:val="1"/>
                <w:sz w:val="24"/>
              </w:rPr>
              <w:t>V</w:t>
            </w:r>
            <w:r>
              <w:rPr>
                <w:rFonts w:ascii="宋体" w:hAnsi="宋体"/>
                <w:spacing w:val="1"/>
                <w:sz w:val="24"/>
              </w:rPr>
              <w:t>字两头起</w:t>
            </w:r>
            <w:r>
              <w:rPr>
                <w:rFonts w:ascii="宋体" w:hAnsi="宋体"/>
                <w:spacing w:val="1"/>
                <w:sz w:val="24"/>
              </w:rPr>
              <w:t>40</w:t>
            </w:r>
            <w:r>
              <w:rPr>
                <w:rFonts w:ascii="宋体" w:hAnsi="宋体"/>
                <w:spacing w:val="1"/>
                <w:sz w:val="24"/>
              </w:rPr>
              <w:t>秒</w:t>
            </w:r>
            <w:r>
              <w:rPr>
                <w:rFonts w:ascii="宋体" w:hAnsi="宋体"/>
                <w:spacing w:val="1"/>
                <w:sz w:val="24"/>
              </w:rPr>
              <w:t>/</w:t>
            </w:r>
            <w:r>
              <w:rPr>
                <w:rFonts w:ascii="宋体" w:hAnsi="宋体"/>
                <w:spacing w:val="1"/>
                <w:sz w:val="24"/>
              </w:rPr>
              <w:t>组</w:t>
            </w:r>
            <w:r>
              <w:rPr>
                <w:rFonts w:ascii="宋体" w:hAnsi="宋体"/>
                <w:spacing w:val="1"/>
                <w:sz w:val="24"/>
              </w:rPr>
              <w:t>X2</w:t>
            </w:r>
            <w:r>
              <w:rPr>
                <w:rFonts w:ascii="宋体" w:hAnsi="宋体"/>
                <w:spacing w:val="1"/>
                <w:sz w:val="24"/>
              </w:rPr>
              <w:t>组</w:t>
            </w:r>
            <w:r>
              <w:rPr>
                <w:rFonts w:ascii="宋体" w:hAnsi="宋体"/>
                <w:spacing w:val="1"/>
                <w:sz w:val="24"/>
              </w:rPr>
              <w:t>.</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教学组织：</w:t>
            </w:r>
          </w:p>
          <w:p w:rsidR="008221A3" w:rsidRDefault="00B94681">
            <w:pPr>
              <w:spacing w:before="77"/>
              <w:ind w:left="117" w:right="114"/>
              <w:rPr>
                <w:rFonts w:ascii="宋体" w:hAnsi="宋体"/>
                <w:spacing w:val="1"/>
                <w:sz w:val="24"/>
              </w:rPr>
            </w:pPr>
            <w:r>
              <w:rPr>
                <w:rFonts w:ascii="宋体" w:hAnsi="宋体"/>
                <w:spacing w:val="1"/>
                <w:sz w:val="24"/>
              </w:rPr>
              <w:t>以四人一小组为单位</w:t>
            </w:r>
          </w:p>
          <w:p w:rsidR="008221A3" w:rsidRDefault="00B94681">
            <w:pPr>
              <w:spacing w:before="77"/>
              <w:ind w:left="117" w:right="114"/>
              <w:rPr>
                <w:rFonts w:ascii="宋体" w:hAnsi="宋体"/>
                <w:spacing w:val="1"/>
                <w:sz w:val="24"/>
              </w:rPr>
            </w:pPr>
            <w:r>
              <w:rPr>
                <w:rFonts w:ascii="宋体" w:hAnsi="宋体"/>
                <w:spacing w:val="1"/>
                <w:sz w:val="24"/>
              </w:rPr>
              <w:t>教学方法：</w:t>
            </w:r>
          </w:p>
          <w:p w:rsidR="008221A3" w:rsidRDefault="00B94681">
            <w:pPr>
              <w:spacing w:before="77"/>
              <w:ind w:left="117" w:right="114"/>
              <w:rPr>
                <w:rFonts w:ascii="宋体" w:hAnsi="宋体"/>
                <w:spacing w:val="1"/>
                <w:sz w:val="24"/>
              </w:rPr>
            </w:pPr>
            <w:r>
              <w:rPr>
                <w:rFonts w:ascii="宋体" w:hAnsi="宋体"/>
                <w:spacing w:val="1"/>
                <w:sz w:val="24"/>
              </w:rPr>
              <w:t>教师讲解示范</w:t>
            </w:r>
            <w:r>
              <w:rPr>
                <w:rFonts w:ascii="宋体" w:hAnsi="宋体"/>
                <w:spacing w:val="1"/>
                <w:sz w:val="24"/>
              </w:rPr>
              <w:t>4X100</w:t>
            </w:r>
            <w:r>
              <w:rPr>
                <w:rFonts w:ascii="宋体" w:hAnsi="宋体"/>
                <w:spacing w:val="1"/>
                <w:sz w:val="24"/>
              </w:rPr>
              <w:t>米接力跑的技术方法与比赛规则，学生分组练习，在比赛中巩固技能。</w:t>
            </w:r>
          </w:p>
        </w:tc>
      </w:tr>
      <w:tr w:rsidR="008221A3">
        <w:trPr>
          <w:trHeight w:val="918"/>
        </w:trPr>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宋体" w:hAnsi="宋体"/>
                <w:sz w:val="24"/>
              </w:rPr>
            </w:pPr>
            <w:r>
              <w:rPr>
                <w:rFonts w:ascii="宋体" w:hAnsi="宋体" w:hint="eastAsia"/>
                <w:sz w:val="24"/>
              </w:rPr>
              <w:t>13</w:t>
            </w:r>
          </w:p>
          <w:p w:rsidR="008221A3" w:rsidRDefault="00B94681">
            <w:pPr>
              <w:jc w:val="center"/>
              <w:rPr>
                <w:rFonts w:ascii="宋体" w:hAnsi="宋体"/>
                <w:sz w:val="24"/>
              </w:rPr>
            </w:pPr>
            <w:r>
              <w:rPr>
                <w:rFonts w:ascii="宋体" w:hAnsi="宋体" w:hint="eastAsia"/>
                <w:sz w:val="24"/>
              </w:rPr>
              <w:t>弯道跑</w:t>
            </w: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积极参与弯道跑的动作学练，以及离心、倾斜小游戏，能进行克服向心力的挑战，发展上下肢协调能力。</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主动与同伴交流学练方法，适应弯道跑与直道的不同身体变化，克服身体与速度带来的不稳地性。</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在结构化技能练习中，注意</w:t>
            </w:r>
            <w:r>
              <w:rPr>
                <w:rFonts w:ascii="宋体" w:hAnsi="宋体" w:hint="eastAsia"/>
                <w:spacing w:val="1"/>
                <w:sz w:val="24"/>
              </w:rPr>
              <w:t>弯道跑</w:t>
            </w:r>
            <w:r>
              <w:rPr>
                <w:rFonts w:ascii="宋体" w:hAnsi="宋体"/>
                <w:spacing w:val="1"/>
                <w:sz w:val="24"/>
              </w:rPr>
              <w:t>时的动作要求，努力保持身体和速度的稳定性。</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开始与准备部分：</w:t>
            </w:r>
            <w:r w:rsidR="00610E0D">
              <w:rPr>
                <w:rFonts w:ascii="宋体" w:hAnsi="宋体"/>
                <w:spacing w:val="1"/>
                <w:sz w:val="24"/>
              </w:rPr>
              <w:t>热身跑和</w:t>
            </w:r>
            <w:r>
              <w:rPr>
                <w:rFonts w:ascii="宋体" w:hAnsi="宋体" w:hint="eastAsia"/>
                <w:spacing w:val="1"/>
                <w:sz w:val="24"/>
              </w:rPr>
              <w:t>喊数追逐跑</w:t>
            </w:r>
            <w:r>
              <w:rPr>
                <w:rFonts w:ascii="宋体" w:hAnsi="宋体"/>
                <w:spacing w:val="1"/>
                <w:sz w:val="24"/>
              </w:rPr>
              <w:t>游戏</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基本部分</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1</w:t>
            </w:r>
            <w:r>
              <w:rPr>
                <w:rFonts w:ascii="宋体" w:hAnsi="宋体" w:hint="eastAsia"/>
                <w:spacing w:val="1"/>
                <w:sz w:val="24"/>
              </w:rPr>
              <w:t>）</w:t>
            </w:r>
            <w:r>
              <w:rPr>
                <w:rFonts w:ascii="宋体" w:hAnsi="宋体"/>
                <w:spacing w:val="1"/>
                <w:sz w:val="24"/>
              </w:rPr>
              <w:t>学练弯道跑</w:t>
            </w:r>
            <w:r>
              <w:rPr>
                <w:rFonts w:ascii="宋体" w:hAnsi="宋体" w:hint="eastAsia"/>
                <w:spacing w:val="1"/>
                <w:sz w:val="24"/>
              </w:rPr>
              <w:t>摆臂</w:t>
            </w:r>
            <w:r>
              <w:rPr>
                <w:rFonts w:ascii="宋体" w:hAnsi="宋体"/>
                <w:spacing w:val="1"/>
                <w:sz w:val="24"/>
              </w:rPr>
              <w:t>动作</w:t>
            </w:r>
            <w:r>
              <w:rPr>
                <w:rFonts w:ascii="宋体" w:hAnsi="宋体" w:hint="eastAsia"/>
                <w:spacing w:val="1"/>
                <w:sz w:val="24"/>
              </w:rPr>
              <w:t>和身体内倾</w:t>
            </w:r>
            <w:r w:rsidR="00610E0D">
              <w:rPr>
                <w:rFonts w:ascii="宋体" w:hAnsi="宋体" w:hint="eastAsia"/>
                <w:spacing w:val="1"/>
                <w:sz w:val="24"/>
              </w:rPr>
              <w:t>和脚掌位置</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2</w:t>
            </w:r>
            <w:r>
              <w:rPr>
                <w:rFonts w:ascii="宋体" w:hAnsi="宋体"/>
                <w:spacing w:val="1"/>
                <w:sz w:val="24"/>
              </w:rPr>
              <w:t>）学练圆形场地上的弯道跑动作</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3</w:t>
            </w:r>
            <w:r w:rsidR="00610E0D">
              <w:rPr>
                <w:rFonts w:ascii="宋体" w:hAnsi="宋体"/>
                <w:spacing w:val="1"/>
                <w:sz w:val="24"/>
              </w:rPr>
              <w:t>）</w:t>
            </w:r>
            <w:r>
              <w:rPr>
                <w:rFonts w:ascii="宋体" w:hAnsi="宋体"/>
                <w:spacing w:val="1"/>
                <w:sz w:val="24"/>
              </w:rPr>
              <w:t>弯道跑动作展示与比赛</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hint="eastAsia"/>
                <w:spacing w:val="1"/>
                <w:sz w:val="24"/>
              </w:rPr>
              <w:t>体能</w:t>
            </w:r>
            <w:r>
              <w:rPr>
                <w:rFonts w:ascii="宋体" w:hAnsi="宋体"/>
                <w:spacing w:val="1"/>
                <w:sz w:val="24"/>
              </w:rPr>
              <w:t>：</w:t>
            </w:r>
            <w:r>
              <w:rPr>
                <w:rFonts w:ascii="宋体" w:hAnsi="宋体" w:hint="eastAsia"/>
                <w:spacing w:val="1"/>
                <w:sz w:val="24"/>
              </w:rPr>
              <w:t>上肢</w:t>
            </w:r>
            <w:r w:rsidR="00610E0D">
              <w:rPr>
                <w:rFonts w:ascii="宋体" w:hAnsi="宋体" w:hint="eastAsia"/>
                <w:spacing w:val="1"/>
                <w:sz w:val="24"/>
              </w:rPr>
              <w:t>腰腹</w:t>
            </w:r>
            <w:r>
              <w:rPr>
                <w:rFonts w:ascii="宋体" w:hAnsi="宋体"/>
                <w:spacing w:val="1"/>
                <w:sz w:val="24"/>
              </w:rPr>
              <w:t>力量训练</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rsidP="00610E0D">
            <w:pPr>
              <w:spacing w:before="77"/>
              <w:ind w:left="117" w:right="114"/>
              <w:rPr>
                <w:rFonts w:ascii="宋体" w:hAnsi="宋体" w:hint="eastAsia"/>
                <w:spacing w:val="1"/>
                <w:sz w:val="24"/>
              </w:rPr>
            </w:pPr>
            <w:r>
              <w:rPr>
                <w:rFonts w:ascii="宋体" w:hAnsi="宋体"/>
                <w:spacing w:val="1"/>
                <w:sz w:val="24"/>
              </w:rPr>
              <w:t>1</w:t>
            </w:r>
            <w:r w:rsidR="00610E0D">
              <w:rPr>
                <w:rFonts w:ascii="宋体" w:hAnsi="宋体"/>
                <w:spacing w:val="1"/>
                <w:sz w:val="24"/>
              </w:rPr>
              <w:t>．教学组织：四列横队成体操队散开</w:t>
            </w:r>
          </w:p>
          <w:p w:rsidR="00610E0D" w:rsidRDefault="00B94681">
            <w:pPr>
              <w:spacing w:before="77"/>
              <w:ind w:left="117" w:right="114"/>
              <w:rPr>
                <w:rFonts w:ascii="宋体" w:hAnsi="宋体"/>
                <w:spacing w:val="1"/>
                <w:sz w:val="24"/>
              </w:rPr>
            </w:pPr>
            <w:r>
              <w:rPr>
                <w:rFonts w:ascii="宋体" w:hAnsi="宋体"/>
                <w:spacing w:val="1"/>
                <w:sz w:val="24"/>
              </w:rPr>
              <w:t>教学方法：教师讲解与示范、学跟练，游戏活动、充分热身。</w:t>
            </w:r>
          </w:p>
          <w:p w:rsidR="00610E0D" w:rsidRDefault="00610E0D">
            <w:pPr>
              <w:spacing w:before="77"/>
              <w:ind w:left="117" w:right="114"/>
              <w:rPr>
                <w:rFonts w:ascii="宋体" w:hAnsi="宋体"/>
                <w:spacing w:val="1"/>
                <w:sz w:val="24"/>
              </w:rPr>
            </w:pPr>
          </w:p>
          <w:p w:rsidR="008221A3" w:rsidRDefault="00B94681">
            <w:pPr>
              <w:spacing w:before="77"/>
              <w:ind w:left="117" w:right="114"/>
              <w:rPr>
                <w:rFonts w:ascii="宋体" w:hAnsi="宋体"/>
                <w:spacing w:val="1"/>
                <w:sz w:val="24"/>
              </w:rPr>
            </w:pPr>
            <w:r>
              <w:rPr>
                <w:rFonts w:ascii="宋体" w:hAnsi="宋体"/>
                <w:spacing w:val="1"/>
                <w:sz w:val="24"/>
              </w:rPr>
              <w:t>2</w:t>
            </w:r>
            <w:r w:rsidR="00610E0D">
              <w:rPr>
                <w:rFonts w:ascii="宋体" w:hAnsi="宋体"/>
                <w:spacing w:val="1"/>
                <w:sz w:val="24"/>
              </w:rPr>
              <w:t>．教学组织：同心圆</w:t>
            </w:r>
            <w:r>
              <w:rPr>
                <w:rFonts w:ascii="宋体" w:hAnsi="宋体"/>
                <w:spacing w:val="1"/>
                <w:sz w:val="24"/>
              </w:rPr>
              <w:t>站立散开。</w:t>
            </w:r>
          </w:p>
          <w:p w:rsidR="008221A3" w:rsidRDefault="008221A3">
            <w:pPr>
              <w:spacing w:before="77"/>
              <w:ind w:left="117" w:right="114"/>
              <w:rPr>
                <w:rFonts w:ascii="宋体" w:hAnsi="宋体"/>
                <w:spacing w:val="1"/>
                <w:sz w:val="24"/>
              </w:rPr>
            </w:pPr>
          </w:p>
        </w:tc>
      </w:tr>
      <w:tr w:rsidR="008221A3">
        <w:trPr>
          <w:trHeight w:val="918"/>
        </w:trPr>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宋体" w:hAnsi="宋体"/>
                <w:sz w:val="24"/>
              </w:rPr>
            </w:pPr>
            <w:r>
              <w:rPr>
                <w:rFonts w:ascii="宋体" w:hAnsi="宋体" w:hint="eastAsia"/>
                <w:sz w:val="24"/>
              </w:rPr>
              <w:t>14</w:t>
            </w:r>
          </w:p>
          <w:p w:rsidR="008221A3" w:rsidRDefault="00B94681">
            <w:pPr>
              <w:jc w:val="center"/>
              <w:rPr>
                <w:rFonts w:ascii="宋体" w:hAnsi="宋体"/>
                <w:sz w:val="24"/>
              </w:rPr>
            </w:pPr>
            <w:r>
              <w:rPr>
                <w:rFonts w:ascii="宋体" w:hAnsi="宋体" w:hint="eastAsia"/>
                <w:sz w:val="24"/>
              </w:rPr>
              <w:t>弯道折返跑</w:t>
            </w: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做出弯道跑、折返跑组合动作，并能衔接流畅，积极参与直线十字小游戏，发展灵敏、位移速度的能力</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在学练过程中保持稳定的速度，能在组合技能中随机应变，提高机体的适应能力。</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在练习时努力发现问题，自主合作解决问题，提高自身的学习力。</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开始与准备部分：两人一组</w:t>
            </w:r>
            <w:r>
              <w:rPr>
                <w:rFonts w:ascii="宋体" w:hAnsi="宋体"/>
                <w:spacing w:val="1"/>
                <w:sz w:val="24"/>
              </w:rPr>
              <w:t>—</w:t>
            </w:r>
            <w:r>
              <w:rPr>
                <w:rFonts w:ascii="宋体" w:hAnsi="宋体"/>
                <w:spacing w:val="1"/>
                <w:sz w:val="24"/>
              </w:rPr>
              <w:t>四人一组进行十字游戏</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基本部分</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1</w:t>
            </w:r>
            <w:r>
              <w:rPr>
                <w:rFonts w:ascii="宋体" w:hAnsi="宋体"/>
                <w:spacing w:val="1"/>
                <w:sz w:val="24"/>
              </w:rPr>
              <w:t>）弯道十字小游戏，适应弯道中的折返跑。</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2</w:t>
            </w:r>
            <w:r>
              <w:rPr>
                <w:rFonts w:ascii="宋体" w:hAnsi="宋体"/>
                <w:spacing w:val="1"/>
                <w:sz w:val="24"/>
              </w:rPr>
              <w:t>）不同身体姿态的弯道折返跑，体验不同的身体平衡</w:t>
            </w:r>
          </w:p>
          <w:p w:rsidR="008221A3" w:rsidRDefault="00B94681">
            <w:pPr>
              <w:spacing w:before="77"/>
              <w:ind w:left="117" w:right="114"/>
              <w:rPr>
                <w:rFonts w:ascii="宋体" w:hAnsi="宋体"/>
                <w:spacing w:val="1"/>
                <w:sz w:val="24"/>
              </w:rPr>
            </w:pPr>
            <w:r>
              <w:rPr>
                <w:rFonts w:ascii="宋体" w:hAnsi="宋体"/>
                <w:spacing w:val="1"/>
                <w:sz w:val="24"/>
              </w:rPr>
              <w:t>（</w:t>
            </w:r>
            <w:r>
              <w:rPr>
                <w:rFonts w:ascii="宋体" w:hAnsi="宋体"/>
                <w:spacing w:val="1"/>
                <w:sz w:val="24"/>
              </w:rPr>
              <w:t>3</w:t>
            </w:r>
            <w:r>
              <w:rPr>
                <w:rFonts w:ascii="宋体" w:hAnsi="宋体"/>
                <w:spacing w:val="1"/>
                <w:sz w:val="24"/>
              </w:rPr>
              <w:t>）弯道折返跑学练与展示</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．教学组织：四列横队成体操队散开一</w:t>
            </w:r>
            <w:r>
              <w:rPr>
                <w:rFonts w:ascii="宋体" w:hAnsi="宋体"/>
                <w:spacing w:val="1"/>
                <w:sz w:val="24"/>
              </w:rPr>
              <w:t>2</w:t>
            </w:r>
            <w:r>
              <w:rPr>
                <w:rFonts w:ascii="宋体" w:hAnsi="宋体"/>
                <w:spacing w:val="1"/>
                <w:sz w:val="24"/>
              </w:rPr>
              <w:t>人一组</w:t>
            </w:r>
            <w:r>
              <w:rPr>
                <w:rFonts w:ascii="宋体" w:hAnsi="宋体"/>
                <w:spacing w:val="1"/>
                <w:sz w:val="24"/>
              </w:rPr>
              <w:t>—4</w:t>
            </w:r>
            <w:r>
              <w:rPr>
                <w:rFonts w:ascii="宋体" w:hAnsi="宋体"/>
                <w:spacing w:val="1"/>
                <w:sz w:val="24"/>
              </w:rPr>
              <w:t>人一组。</w:t>
            </w:r>
          </w:p>
          <w:p w:rsidR="008221A3" w:rsidRDefault="00B94681">
            <w:pPr>
              <w:spacing w:before="77"/>
              <w:ind w:left="117" w:right="114"/>
              <w:rPr>
                <w:rFonts w:ascii="宋体" w:hAnsi="宋体"/>
                <w:spacing w:val="1"/>
                <w:sz w:val="24"/>
              </w:rPr>
            </w:pPr>
            <w:r>
              <w:rPr>
                <w:rFonts w:ascii="宋体" w:hAnsi="宋体"/>
                <w:spacing w:val="1"/>
                <w:sz w:val="24"/>
              </w:rPr>
              <w:t>教学方法：教师讲解与示范、学跟练，游戏活动、充分热身。</w:t>
            </w:r>
          </w:p>
          <w:p w:rsidR="008221A3" w:rsidRDefault="00B94681">
            <w:pPr>
              <w:numPr>
                <w:ilvl w:val="0"/>
                <w:numId w:val="3"/>
              </w:numPr>
              <w:spacing w:before="77"/>
              <w:ind w:left="117" w:right="114"/>
              <w:rPr>
                <w:rFonts w:ascii="宋体" w:hAnsi="宋体"/>
                <w:spacing w:val="1"/>
                <w:sz w:val="24"/>
              </w:rPr>
            </w:pPr>
            <w:r>
              <w:rPr>
                <w:rFonts w:ascii="宋体" w:hAnsi="宋体"/>
                <w:spacing w:val="1"/>
                <w:sz w:val="24"/>
              </w:rPr>
              <w:t>教学组织：</w:t>
            </w:r>
          </w:p>
          <w:p w:rsidR="008221A3" w:rsidRDefault="00B94681">
            <w:pPr>
              <w:spacing w:before="77"/>
              <w:ind w:right="114"/>
              <w:rPr>
                <w:rFonts w:ascii="宋体" w:hAnsi="宋体"/>
                <w:spacing w:val="1"/>
                <w:sz w:val="24"/>
              </w:rPr>
            </w:pPr>
            <w:r>
              <w:rPr>
                <w:rFonts w:ascii="宋体" w:hAnsi="宋体"/>
                <w:spacing w:val="1"/>
                <w:sz w:val="24"/>
              </w:rPr>
              <w:t>（</w:t>
            </w:r>
            <w:r>
              <w:rPr>
                <w:rFonts w:ascii="宋体" w:hAnsi="宋体"/>
                <w:spacing w:val="1"/>
                <w:sz w:val="24"/>
              </w:rPr>
              <w:t>1</w:t>
            </w:r>
            <w:r>
              <w:rPr>
                <w:rFonts w:ascii="宋体" w:hAnsi="宋体"/>
                <w:spacing w:val="1"/>
                <w:sz w:val="24"/>
              </w:rPr>
              <w:t>）四列横队成体操队散</w:t>
            </w:r>
          </w:p>
        </w:tc>
      </w:tr>
      <w:tr w:rsidR="008221A3">
        <w:trPr>
          <w:trHeight w:val="918"/>
        </w:trPr>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宋体" w:hAnsi="宋体"/>
                <w:sz w:val="24"/>
              </w:rPr>
            </w:pPr>
            <w:r>
              <w:rPr>
                <w:rFonts w:ascii="宋体" w:hAnsi="宋体" w:hint="eastAsia"/>
                <w:sz w:val="24"/>
              </w:rPr>
              <w:lastRenderedPageBreak/>
              <w:t>15</w:t>
            </w:r>
          </w:p>
          <w:p w:rsidR="008221A3" w:rsidRDefault="00B94681">
            <w:pPr>
              <w:jc w:val="center"/>
              <w:rPr>
                <w:rFonts w:ascii="宋体" w:hAnsi="宋体"/>
                <w:sz w:val="24"/>
              </w:rPr>
            </w:pPr>
            <w:r>
              <w:rPr>
                <w:rFonts w:ascii="宋体" w:hAnsi="宋体" w:hint="eastAsia"/>
                <w:sz w:val="24"/>
              </w:rPr>
              <w:t>弯道跑接力</w:t>
            </w: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能完成弯道跑接力，并能保持速度合身体的平衡。</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能说出弯道跑接力对身体发展的作用，并在练习中积极努力的完成动作，适应不同环境下身体状态的改变</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在弯道跑接力中，团结合作，克服困难，挑战自我。</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开始和准备部分：两人一组</w:t>
            </w:r>
            <w:r>
              <w:rPr>
                <w:rFonts w:ascii="宋体" w:hAnsi="宋体"/>
                <w:spacing w:val="1"/>
                <w:sz w:val="24"/>
              </w:rPr>
              <w:t>——</w:t>
            </w:r>
            <w:r>
              <w:rPr>
                <w:rFonts w:ascii="宋体" w:hAnsi="宋体"/>
                <w:spacing w:val="1"/>
                <w:sz w:val="24"/>
              </w:rPr>
              <w:t>四人一组进行弯道跑接力学练游戏</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基本部分</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原地交接棒练习</w:t>
            </w:r>
          </w:p>
          <w:p w:rsidR="008221A3" w:rsidRDefault="00B94681">
            <w:pPr>
              <w:spacing w:before="77"/>
              <w:ind w:left="117" w:right="114"/>
              <w:rPr>
                <w:rFonts w:ascii="宋体" w:hAnsi="宋体"/>
                <w:spacing w:val="1"/>
                <w:sz w:val="24"/>
              </w:rPr>
            </w:pPr>
            <w:r>
              <w:rPr>
                <w:rFonts w:ascii="宋体" w:hAnsi="宋体"/>
                <w:spacing w:val="1"/>
                <w:sz w:val="24"/>
              </w:rPr>
              <w:t>4.</w:t>
            </w:r>
            <w:r>
              <w:rPr>
                <w:rFonts w:ascii="宋体" w:hAnsi="宋体"/>
                <w:spacing w:val="1"/>
                <w:sz w:val="24"/>
              </w:rPr>
              <w:t>直道交接棒练习</w:t>
            </w:r>
          </w:p>
          <w:p w:rsidR="008221A3" w:rsidRDefault="00B94681">
            <w:pPr>
              <w:spacing w:before="77"/>
              <w:ind w:left="117" w:right="114"/>
              <w:rPr>
                <w:rFonts w:ascii="宋体" w:hAnsi="宋体"/>
                <w:spacing w:val="1"/>
                <w:sz w:val="24"/>
              </w:rPr>
            </w:pPr>
            <w:r>
              <w:rPr>
                <w:rFonts w:ascii="宋体" w:hAnsi="宋体"/>
                <w:spacing w:val="1"/>
                <w:sz w:val="24"/>
              </w:rPr>
              <w:t>5.</w:t>
            </w:r>
            <w:r>
              <w:rPr>
                <w:rFonts w:ascii="宋体" w:hAnsi="宋体"/>
                <w:spacing w:val="1"/>
                <w:sz w:val="24"/>
              </w:rPr>
              <w:t>弯道交接棒练习</w:t>
            </w:r>
          </w:p>
          <w:p w:rsidR="008221A3" w:rsidRDefault="00B94681" w:rsidP="00610E0D">
            <w:pPr>
              <w:spacing w:before="77"/>
              <w:ind w:left="117" w:right="114"/>
              <w:rPr>
                <w:rFonts w:ascii="宋体" w:hAnsi="宋体"/>
                <w:spacing w:val="1"/>
                <w:sz w:val="24"/>
              </w:rPr>
            </w:pPr>
            <w:r>
              <w:rPr>
                <w:rFonts w:ascii="宋体" w:hAnsi="宋体"/>
                <w:spacing w:val="1"/>
                <w:sz w:val="24"/>
              </w:rPr>
              <w:t>6.</w:t>
            </w:r>
            <w:r>
              <w:rPr>
                <w:rFonts w:ascii="宋体" w:hAnsi="宋体"/>
                <w:spacing w:val="1"/>
                <w:sz w:val="24"/>
              </w:rPr>
              <w:t>分六组在跑道的进弯道和出弯道处进行逆时针方向的接力跑练习</w:t>
            </w:r>
            <w:r>
              <w:rPr>
                <w:rFonts w:ascii="宋体" w:hAnsi="宋体"/>
                <w:spacing w:val="1"/>
                <w:sz w:val="24"/>
              </w:rPr>
              <w:t>2—3</w:t>
            </w:r>
            <w:r>
              <w:rPr>
                <w:rFonts w:ascii="宋体" w:hAnsi="宋体"/>
                <w:spacing w:val="1"/>
                <w:sz w:val="24"/>
              </w:rPr>
              <w:t>次</w:t>
            </w:r>
            <w:r>
              <w:rPr>
                <w:rFonts w:ascii="宋体" w:hAnsi="宋体"/>
                <w:spacing w:val="1"/>
                <w:sz w:val="24"/>
              </w:rPr>
              <w:t>（</w:t>
            </w:r>
            <w:r>
              <w:rPr>
                <w:rFonts w:ascii="宋体" w:hAnsi="宋体"/>
                <w:spacing w:val="1"/>
                <w:sz w:val="24"/>
              </w:rPr>
              <w:t>1</w:t>
            </w:r>
            <w:r>
              <w:rPr>
                <w:rFonts w:ascii="宋体" w:hAnsi="宋体"/>
                <w:spacing w:val="1"/>
                <w:sz w:val="24"/>
              </w:rPr>
              <w:t>）弯道接力展示和比赛</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．教学组织：四列横队成体操队散开一</w:t>
            </w:r>
            <w:r>
              <w:rPr>
                <w:rFonts w:ascii="宋体" w:hAnsi="宋体"/>
                <w:spacing w:val="1"/>
                <w:sz w:val="24"/>
              </w:rPr>
              <w:t>2</w:t>
            </w:r>
            <w:r>
              <w:rPr>
                <w:rFonts w:ascii="宋体" w:hAnsi="宋体"/>
                <w:spacing w:val="1"/>
                <w:sz w:val="24"/>
              </w:rPr>
              <w:t>人一组</w:t>
            </w:r>
            <w:r>
              <w:rPr>
                <w:rFonts w:ascii="宋体" w:hAnsi="宋体"/>
                <w:spacing w:val="1"/>
                <w:sz w:val="24"/>
              </w:rPr>
              <w:t>—4</w:t>
            </w:r>
            <w:r>
              <w:rPr>
                <w:rFonts w:ascii="宋体" w:hAnsi="宋体"/>
                <w:spacing w:val="1"/>
                <w:sz w:val="24"/>
              </w:rPr>
              <w:t>人一组。</w:t>
            </w:r>
          </w:p>
          <w:p w:rsidR="008221A3" w:rsidRDefault="00B94681">
            <w:pPr>
              <w:spacing w:before="77"/>
              <w:ind w:left="117" w:right="114"/>
              <w:rPr>
                <w:rFonts w:ascii="宋体" w:hAnsi="宋体"/>
                <w:spacing w:val="1"/>
                <w:sz w:val="24"/>
              </w:rPr>
            </w:pPr>
            <w:r>
              <w:rPr>
                <w:rFonts w:ascii="宋体" w:hAnsi="宋体"/>
                <w:spacing w:val="1"/>
                <w:sz w:val="24"/>
              </w:rPr>
              <w:t>教学方法：</w:t>
            </w:r>
          </w:p>
          <w:p w:rsidR="008221A3" w:rsidRDefault="00B94681">
            <w:pPr>
              <w:spacing w:before="77"/>
              <w:ind w:left="117" w:right="114"/>
              <w:rPr>
                <w:rFonts w:ascii="宋体" w:hAnsi="宋体"/>
                <w:spacing w:val="1"/>
                <w:sz w:val="24"/>
              </w:rPr>
            </w:pPr>
            <w:r>
              <w:rPr>
                <w:rFonts w:ascii="宋体" w:hAnsi="宋体"/>
                <w:spacing w:val="1"/>
                <w:sz w:val="24"/>
              </w:rPr>
              <w:t>教师讲解与示范、学跟练，游戏活动、充分热身。</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．教学组织：（</w:t>
            </w:r>
            <w:r>
              <w:rPr>
                <w:rFonts w:ascii="宋体" w:hAnsi="宋体"/>
                <w:spacing w:val="1"/>
                <w:sz w:val="24"/>
              </w:rPr>
              <w:t>1</w:t>
            </w:r>
            <w:r>
              <w:rPr>
                <w:rFonts w:ascii="宋体" w:hAnsi="宋体"/>
                <w:spacing w:val="1"/>
                <w:sz w:val="24"/>
              </w:rPr>
              <w:t>）八组进行迎面站立，并轮换学练。</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随机散点组合，</w:t>
            </w:r>
            <w:r>
              <w:rPr>
                <w:rFonts w:ascii="宋体" w:hAnsi="宋体"/>
                <w:spacing w:val="1"/>
                <w:sz w:val="24"/>
              </w:rPr>
              <w:t>2</w:t>
            </w:r>
            <w:r>
              <w:rPr>
                <w:rFonts w:ascii="宋体" w:hAnsi="宋体"/>
                <w:spacing w:val="1"/>
                <w:sz w:val="24"/>
              </w:rPr>
              <w:t>人一组练习，注意安全。</w:t>
            </w:r>
          </w:p>
        </w:tc>
      </w:tr>
      <w:tr w:rsidR="008221A3">
        <w:trPr>
          <w:trHeight w:val="918"/>
        </w:trPr>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宋体" w:hAnsi="宋体"/>
                <w:sz w:val="24"/>
              </w:rPr>
            </w:pPr>
            <w:r>
              <w:rPr>
                <w:rFonts w:ascii="宋体" w:hAnsi="宋体" w:hint="eastAsia"/>
                <w:sz w:val="24"/>
              </w:rPr>
              <w:t>16</w:t>
            </w:r>
          </w:p>
          <w:p w:rsidR="008221A3" w:rsidRDefault="00B94681">
            <w:pPr>
              <w:jc w:val="center"/>
              <w:rPr>
                <w:rFonts w:ascii="宋体" w:hAnsi="宋体"/>
                <w:sz w:val="24"/>
              </w:rPr>
            </w:pPr>
            <w:r>
              <w:rPr>
                <w:rFonts w:ascii="宋体" w:hAnsi="宋体" w:hint="eastAsia"/>
                <w:sz w:val="24"/>
              </w:rPr>
              <w:t>快速跑规则和裁判方法</w:t>
            </w: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、运动能力：通过学习，了解径赛跑的比赛规则，能够在比赛中合理利用规则，提高快速奔跑的能力。</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、健康行为：通过比赛规则和裁判方法的学习，提升学生乐观开朗心态，提高交往合作能力。</w:t>
            </w:r>
            <w:r>
              <w:rPr>
                <w:rFonts w:ascii="宋体" w:hAnsi="宋体"/>
                <w:spacing w:val="1"/>
                <w:sz w:val="24"/>
              </w:rPr>
              <w:t>3</w:t>
            </w:r>
            <w:r>
              <w:rPr>
                <w:rFonts w:ascii="宋体" w:hAnsi="宋体"/>
                <w:spacing w:val="1"/>
                <w:sz w:val="24"/>
              </w:rPr>
              <w:t>、体育品德：通过分组练习</w:t>
            </w:r>
          </w:p>
          <w:p w:rsidR="008221A3" w:rsidRDefault="00B94681">
            <w:pPr>
              <w:spacing w:before="77"/>
              <w:ind w:left="117" w:right="114"/>
              <w:rPr>
                <w:rFonts w:ascii="宋体" w:hAnsi="宋体"/>
                <w:spacing w:val="1"/>
                <w:sz w:val="24"/>
              </w:rPr>
            </w:pPr>
            <w:r>
              <w:rPr>
                <w:rFonts w:ascii="宋体" w:hAnsi="宋体"/>
                <w:spacing w:val="1"/>
                <w:sz w:val="24"/>
              </w:rPr>
              <w:t>与比赛，让学生学会遵守规则，尊重他人，培养公平竞争的意识和行为。</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、趣味慢跑中穿插反应能力项目练习。</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、学习起跑规则及抢跑判罚。</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、学习正确的计时方法及名次判定方法。</w:t>
            </w:r>
          </w:p>
          <w:p w:rsidR="008221A3" w:rsidRDefault="00B94681">
            <w:pPr>
              <w:spacing w:before="77"/>
              <w:ind w:left="117" w:right="114"/>
              <w:rPr>
                <w:rFonts w:ascii="宋体" w:hAnsi="宋体"/>
                <w:spacing w:val="1"/>
                <w:sz w:val="24"/>
              </w:rPr>
            </w:pPr>
            <w:r>
              <w:rPr>
                <w:rFonts w:ascii="宋体" w:hAnsi="宋体"/>
                <w:spacing w:val="1"/>
                <w:sz w:val="24"/>
              </w:rPr>
              <w:t>4</w:t>
            </w:r>
            <w:r>
              <w:rPr>
                <w:rFonts w:ascii="宋体" w:hAnsi="宋体"/>
                <w:spacing w:val="1"/>
                <w:sz w:val="24"/>
              </w:rPr>
              <w:t>、组织学生（运动员、裁判员）分组进行快速跑比赛，并进行评价。</w:t>
            </w:r>
          </w:p>
          <w:p w:rsidR="008221A3" w:rsidRDefault="00B94681">
            <w:pPr>
              <w:spacing w:before="77"/>
              <w:ind w:left="117" w:right="114"/>
              <w:rPr>
                <w:rFonts w:ascii="宋体" w:hAnsi="宋体"/>
                <w:spacing w:val="1"/>
                <w:sz w:val="24"/>
              </w:rPr>
            </w:pPr>
            <w:r>
              <w:rPr>
                <w:rFonts w:ascii="宋体" w:hAnsi="宋体"/>
                <w:spacing w:val="1"/>
                <w:sz w:val="24"/>
              </w:rPr>
              <w:t>5</w:t>
            </w:r>
            <w:r>
              <w:rPr>
                <w:rFonts w:ascii="宋体" w:hAnsi="宋体"/>
                <w:spacing w:val="1"/>
                <w:sz w:val="24"/>
              </w:rPr>
              <w:t>、健康锻炼</w:t>
            </w:r>
          </w:p>
          <w:p w:rsidR="008221A3" w:rsidRDefault="00B94681">
            <w:pPr>
              <w:spacing w:before="77"/>
              <w:ind w:left="117" w:right="114"/>
              <w:rPr>
                <w:rFonts w:ascii="宋体" w:hAnsi="宋体"/>
                <w:spacing w:val="1"/>
                <w:sz w:val="24"/>
              </w:rPr>
            </w:pPr>
            <w:r>
              <w:rPr>
                <w:rFonts w:ascii="宋体" w:hAnsi="宋体"/>
                <w:spacing w:val="1"/>
                <w:sz w:val="24"/>
              </w:rPr>
              <w:t>快速高抬腿</w:t>
            </w:r>
            <w:r>
              <w:rPr>
                <w:rFonts w:ascii="宋体" w:hAnsi="宋体"/>
                <w:spacing w:val="1"/>
                <w:sz w:val="24"/>
              </w:rPr>
              <w:t>30″*3—</w:t>
            </w:r>
          </w:p>
          <w:p w:rsidR="008221A3" w:rsidRDefault="00B94681">
            <w:pPr>
              <w:spacing w:before="77"/>
              <w:ind w:left="117" w:right="114"/>
              <w:rPr>
                <w:rFonts w:ascii="宋体" w:hAnsi="宋体"/>
                <w:spacing w:val="1"/>
                <w:sz w:val="24"/>
              </w:rPr>
            </w:pPr>
            <w:r>
              <w:rPr>
                <w:rFonts w:ascii="宋体" w:hAnsi="宋体"/>
                <w:spacing w:val="1"/>
                <w:sz w:val="24"/>
              </w:rPr>
              <w:t>4</w:t>
            </w:r>
            <w:r>
              <w:rPr>
                <w:rFonts w:ascii="宋体" w:hAnsi="宋体"/>
                <w:spacing w:val="1"/>
                <w:sz w:val="24"/>
              </w:rPr>
              <w:t>组。</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教学组织：六路纵队教学方法：</w:t>
            </w:r>
          </w:p>
          <w:p w:rsidR="008221A3" w:rsidRDefault="00B94681">
            <w:pPr>
              <w:spacing w:before="77"/>
              <w:ind w:left="117" w:right="114"/>
              <w:rPr>
                <w:rFonts w:ascii="宋体" w:hAnsi="宋体"/>
                <w:spacing w:val="1"/>
                <w:sz w:val="24"/>
              </w:rPr>
            </w:pPr>
            <w:r>
              <w:rPr>
                <w:rFonts w:ascii="宋体" w:hAnsi="宋体"/>
                <w:spacing w:val="1"/>
                <w:sz w:val="24"/>
              </w:rPr>
              <w:t>教师结合视频讲解起跑的规则及抢跑的判罚，通过图示和视频双结合讲解，正确的计时方法及名次</w:t>
            </w:r>
            <w:r>
              <w:rPr>
                <w:rFonts w:ascii="宋体" w:hAnsi="宋体"/>
                <w:spacing w:val="1"/>
                <w:sz w:val="24"/>
              </w:rPr>
              <w:t>判定方法。在分组比赛实践练习中掌握规则，并学会运用规则进行裁判。</w:t>
            </w:r>
          </w:p>
        </w:tc>
      </w:tr>
      <w:tr w:rsidR="008221A3" w:rsidTr="00610E0D">
        <w:trPr>
          <w:trHeight w:val="274"/>
        </w:trPr>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宋体" w:hAnsi="宋体"/>
                <w:sz w:val="24"/>
              </w:rPr>
            </w:pPr>
            <w:r>
              <w:rPr>
                <w:rFonts w:ascii="宋体" w:hAnsi="宋体" w:hint="eastAsia"/>
                <w:sz w:val="24"/>
              </w:rPr>
              <w:t>17</w:t>
            </w:r>
          </w:p>
          <w:p w:rsidR="008221A3" w:rsidRDefault="00B94681">
            <w:pPr>
              <w:jc w:val="center"/>
              <w:rPr>
                <w:rFonts w:ascii="宋体" w:hAnsi="宋体"/>
                <w:sz w:val="24"/>
              </w:rPr>
            </w:pPr>
            <w:r>
              <w:rPr>
                <w:rFonts w:ascii="宋体" w:hAnsi="宋体" w:hint="eastAsia"/>
                <w:sz w:val="24"/>
              </w:rPr>
              <w:t>班级运动会</w:t>
            </w:r>
          </w:p>
          <w:p w:rsidR="008221A3" w:rsidRDefault="008221A3">
            <w:pPr>
              <w:jc w:val="center"/>
              <w:rPr>
                <w:rFonts w:ascii="宋体" w:hAnsi="宋体"/>
                <w:sz w:val="24"/>
              </w:rPr>
            </w:pP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运动能力：通过班级运动会的竞赛活动，强化快速跑和接力跑的技术动作。</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健康行为：通过班级运动会的竞赛活动，提高学生的活动参与度，激发学生的学习热情。</w:t>
            </w:r>
            <w:r>
              <w:rPr>
                <w:rFonts w:ascii="宋体" w:hAnsi="宋体"/>
                <w:spacing w:val="1"/>
                <w:sz w:val="24"/>
              </w:rPr>
              <w:t>3.</w:t>
            </w:r>
            <w:r>
              <w:rPr>
                <w:rFonts w:ascii="宋体" w:hAnsi="宋体"/>
                <w:spacing w:val="1"/>
                <w:sz w:val="24"/>
              </w:rPr>
              <w:t>体育品德：通过班级运动会的竞赛活动，学生顽强拼搏，团结奋进的意志品质得到提升。</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进行跑的专门性练</w:t>
            </w:r>
          </w:p>
          <w:p w:rsidR="008221A3" w:rsidRDefault="00B94681">
            <w:pPr>
              <w:spacing w:before="77"/>
              <w:ind w:left="117" w:right="114"/>
              <w:rPr>
                <w:rFonts w:ascii="宋体" w:hAnsi="宋体"/>
                <w:spacing w:val="1"/>
                <w:sz w:val="24"/>
              </w:rPr>
            </w:pPr>
            <w:r>
              <w:rPr>
                <w:rFonts w:ascii="宋体" w:hAnsi="宋体"/>
                <w:spacing w:val="1"/>
                <w:sz w:val="24"/>
              </w:rPr>
              <w:t>习：原地摆臂、原地小步跑、原地高抬腿、行进间小步跑接快速跑、行进间高抬腿接快速跑</w:t>
            </w:r>
            <w:r>
              <w:rPr>
                <w:rFonts w:ascii="宋体" w:hAnsi="宋体"/>
                <w:spacing w:val="1"/>
                <w:sz w:val="24"/>
              </w:rPr>
              <w:t>+</w:t>
            </w:r>
            <w:r>
              <w:rPr>
                <w:rFonts w:ascii="宋体" w:hAnsi="宋体"/>
                <w:spacing w:val="1"/>
                <w:sz w:val="24"/>
              </w:rPr>
              <w:t>各种反应性练习等</w:t>
            </w:r>
            <w:r>
              <w:rPr>
                <w:rFonts w:ascii="宋体" w:hAnsi="宋体"/>
                <w:spacing w:val="1"/>
                <w:sz w:val="24"/>
              </w:rPr>
              <w:t>1.</w:t>
            </w:r>
            <w:r>
              <w:rPr>
                <w:rFonts w:ascii="宋体" w:hAnsi="宋体"/>
                <w:spacing w:val="1"/>
                <w:sz w:val="24"/>
              </w:rPr>
              <w:t>教学分组，各组选派裁判员。</w:t>
            </w:r>
          </w:p>
          <w:p w:rsidR="008221A3" w:rsidRDefault="00B94681">
            <w:pPr>
              <w:spacing w:before="77"/>
              <w:ind w:left="117" w:right="114"/>
              <w:rPr>
                <w:rFonts w:ascii="宋体" w:hAnsi="宋体"/>
                <w:spacing w:val="1"/>
                <w:sz w:val="24"/>
              </w:rPr>
            </w:pPr>
            <w:r>
              <w:rPr>
                <w:rFonts w:ascii="宋体" w:hAnsi="宋体"/>
                <w:spacing w:val="1"/>
                <w:sz w:val="24"/>
              </w:rPr>
              <w:t>2.50</w:t>
            </w:r>
            <w:r>
              <w:rPr>
                <w:rFonts w:ascii="宋体" w:hAnsi="宋体"/>
                <w:spacing w:val="1"/>
                <w:sz w:val="24"/>
              </w:rPr>
              <w:t>米跑预决赛。</w:t>
            </w:r>
          </w:p>
          <w:p w:rsidR="008221A3" w:rsidRDefault="00B94681">
            <w:pPr>
              <w:spacing w:before="77"/>
              <w:ind w:left="117" w:right="114"/>
              <w:rPr>
                <w:rFonts w:ascii="宋体" w:hAnsi="宋体"/>
                <w:spacing w:val="1"/>
                <w:sz w:val="24"/>
              </w:rPr>
            </w:pPr>
            <w:r>
              <w:rPr>
                <w:rFonts w:ascii="宋体" w:hAnsi="宋体"/>
                <w:spacing w:val="1"/>
                <w:sz w:val="24"/>
              </w:rPr>
              <w:t>3.4*50</w:t>
            </w:r>
            <w:r>
              <w:rPr>
                <w:rFonts w:ascii="宋体" w:hAnsi="宋体"/>
                <w:spacing w:val="1"/>
                <w:sz w:val="24"/>
              </w:rPr>
              <w:t>接力跑预决赛</w:t>
            </w:r>
            <w:r>
              <w:rPr>
                <w:rFonts w:ascii="宋体" w:hAnsi="宋体"/>
                <w:spacing w:val="1"/>
                <w:sz w:val="24"/>
              </w:rPr>
              <w:t>3.</w:t>
            </w:r>
            <w:r>
              <w:rPr>
                <w:rFonts w:ascii="宋体" w:hAnsi="宋体"/>
                <w:spacing w:val="1"/>
                <w:sz w:val="24"/>
              </w:rPr>
              <w:t>单项颁奖</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教学组织：分小组集中教学方法：</w:t>
            </w:r>
          </w:p>
          <w:p w:rsidR="008221A3" w:rsidRDefault="00B94681">
            <w:pPr>
              <w:spacing w:before="77"/>
              <w:ind w:left="117" w:right="114"/>
              <w:rPr>
                <w:rFonts w:ascii="宋体" w:hAnsi="宋体"/>
                <w:spacing w:val="1"/>
                <w:sz w:val="24"/>
              </w:rPr>
            </w:pPr>
            <w:r>
              <w:rPr>
                <w:rFonts w:ascii="宋体" w:hAnsi="宋体"/>
                <w:spacing w:val="1"/>
                <w:sz w:val="24"/>
              </w:rPr>
              <w:t>教师引导学生组织比赛，在积极的合作中共同完成赛事的相关工作。在竞赛中展示自己，反馈自己，从而提高自己。</w:t>
            </w:r>
          </w:p>
        </w:tc>
      </w:tr>
      <w:tr w:rsidR="008221A3" w:rsidTr="00610E0D">
        <w:trPr>
          <w:trHeight w:val="5330"/>
        </w:trPr>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8221A3">
            <w:pPr>
              <w:jc w:val="center"/>
              <w:rPr>
                <w:rFonts w:ascii="宋体" w:hAnsi="宋体"/>
                <w:sz w:val="24"/>
              </w:rPr>
            </w:pPr>
          </w:p>
          <w:p w:rsidR="008221A3" w:rsidRDefault="008221A3">
            <w:pPr>
              <w:jc w:val="center"/>
              <w:rPr>
                <w:rFonts w:ascii="宋体" w:hAnsi="宋体"/>
                <w:sz w:val="24"/>
              </w:rPr>
            </w:pPr>
          </w:p>
          <w:p w:rsidR="008221A3" w:rsidRDefault="008221A3">
            <w:pPr>
              <w:jc w:val="center"/>
              <w:rPr>
                <w:rFonts w:ascii="宋体" w:hAnsi="宋体"/>
                <w:sz w:val="24"/>
              </w:rPr>
            </w:pPr>
          </w:p>
          <w:p w:rsidR="008221A3" w:rsidRDefault="008221A3">
            <w:pPr>
              <w:jc w:val="center"/>
              <w:rPr>
                <w:rFonts w:ascii="宋体" w:hAnsi="宋体"/>
                <w:sz w:val="24"/>
              </w:rPr>
            </w:pPr>
          </w:p>
          <w:p w:rsidR="008221A3" w:rsidRDefault="00B94681">
            <w:pPr>
              <w:jc w:val="center"/>
              <w:rPr>
                <w:rFonts w:ascii="宋体" w:hAnsi="宋体"/>
                <w:sz w:val="24"/>
              </w:rPr>
            </w:pPr>
            <w:r>
              <w:rPr>
                <w:rFonts w:ascii="宋体" w:hAnsi="宋体" w:hint="eastAsia"/>
                <w:sz w:val="24"/>
              </w:rPr>
              <w:t>18</w:t>
            </w:r>
          </w:p>
          <w:p w:rsidR="008221A3" w:rsidRDefault="00B94681">
            <w:pPr>
              <w:rPr>
                <w:rFonts w:ascii="宋体" w:hAnsi="宋体"/>
                <w:sz w:val="24"/>
              </w:rPr>
            </w:pPr>
            <w:r>
              <w:rPr>
                <w:rFonts w:ascii="宋体" w:hAnsi="宋体" w:hint="eastAsia"/>
                <w:sz w:val="24"/>
              </w:rPr>
              <w:t>比赛赏析</w:t>
            </w: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、运动能力：通过观看比赛视频，学生能进一步直观感受快速跑动作要领，了解我国重大体育赛事，提高自己运动欣赏的能力。</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、健康行为：通过观看视频比赛，能够感染学生积极主动参与校内外的体育锻炼，形成锻炼习惯，掌握健康技能。</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、体育品德：通过观看视频比赛，引导学生正确对待比赛的胜负结果，培养他们主动克服困难，勇于挑战自我的能力。</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610E0D"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、引导学生复习快速跑的规则及裁判方法。</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、播放杭州亚运会</w:t>
            </w:r>
            <w:r>
              <w:rPr>
                <w:rFonts w:ascii="宋体" w:hAnsi="宋体"/>
                <w:spacing w:val="1"/>
                <w:sz w:val="24"/>
              </w:rPr>
              <w:t>100</w:t>
            </w:r>
            <w:r>
              <w:rPr>
                <w:rFonts w:ascii="宋体" w:hAnsi="宋体"/>
                <w:spacing w:val="1"/>
                <w:sz w:val="24"/>
              </w:rPr>
              <w:t>米比赛视频。</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播放杭州亚运会</w:t>
            </w:r>
            <w:r>
              <w:rPr>
                <w:rFonts w:ascii="宋体" w:hAnsi="宋体"/>
                <w:spacing w:val="1"/>
                <w:sz w:val="24"/>
              </w:rPr>
              <w:t>4X100</w:t>
            </w:r>
            <w:r>
              <w:rPr>
                <w:rFonts w:ascii="宋体" w:hAnsi="宋体"/>
                <w:spacing w:val="1"/>
                <w:sz w:val="24"/>
              </w:rPr>
              <w:t>米比赛视频。</w:t>
            </w:r>
          </w:p>
          <w:p w:rsidR="008221A3" w:rsidRDefault="00B94681">
            <w:pPr>
              <w:spacing w:before="77"/>
              <w:ind w:left="117" w:right="114"/>
              <w:rPr>
                <w:rFonts w:ascii="宋体" w:hAnsi="宋体"/>
                <w:spacing w:val="1"/>
                <w:sz w:val="24"/>
              </w:rPr>
            </w:pPr>
            <w:r>
              <w:rPr>
                <w:rFonts w:ascii="宋体" w:hAnsi="宋体"/>
                <w:spacing w:val="1"/>
                <w:sz w:val="24"/>
              </w:rPr>
              <w:t>4.</w:t>
            </w:r>
            <w:r>
              <w:rPr>
                <w:rFonts w:ascii="宋体" w:hAnsi="宋体"/>
                <w:spacing w:val="1"/>
                <w:sz w:val="24"/>
              </w:rPr>
              <w:t>通过对比赛视频的观赏，组织学生进行讨论。</w:t>
            </w:r>
            <w:r>
              <w:rPr>
                <w:rFonts w:ascii="宋体" w:hAnsi="宋体"/>
                <w:spacing w:val="1"/>
                <w:sz w:val="24"/>
              </w:rPr>
              <w:t>100</w:t>
            </w:r>
            <w:r>
              <w:rPr>
                <w:rFonts w:ascii="宋体" w:hAnsi="宋体"/>
                <w:spacing w:val="1"/>
                <w:sz w:val="24"/>
              </w:rPr>
              <w:t>米直道跑和</w:t>
            </w:r>
            <w:r>
              <w:rPr>
                <w:rFonts w:ascii="宋体" w:hAnsi="宋体"/>
                <w:spacing w:val="1"/>
                <w:sz w:val="24"/>
              </w:rPr>
              <w:t>4X100</w:t>
            </w:r>
            <w:r>
              <w:rPr>
                <w:rFonts w:ascii="宋体" w:hAnsi="宋体"/>
                <w:spacing w:val="1"/>
                <w:sz w:val="24"/>
              </w:rPr>
              <w:t>米中的弯道跑的相同点和不同点。</w:t>
            </w:r>
          </w:p>
          <w:p w:rsidR="008221A3" w:rsidRDefault="00B94681">
            <w:pPr>
              <w:spacing w:before="77"/>
              <w:ind w:left="117" w:right="114"/>
              <w:rPr>
                <w:rFonts w:ascii="宋体" w:hAnsi="宋体"/>
                <w:spacing w:val="1"/>
                <w:sz w:val="24"/>
              </w:rPr>
            </w:pPr>
            <w:r>
              <w:rPr>
                <w:rFonts w:ascii="宋体" w:hAnsi="宋体"/>
                <w:spacing w:val="1"/>
                <w:sz w:val="24"/>
              </w:rPr>
              <w:t>5.</w:t>
            </w:r>
            <w:r>
              <w:rPr>
                <w:rFonts w:ascii="宋体" w:hAnsi="宋体"/>
                <w:spacing w:val="1"/>
                <w:sz w:val="24"/>
              </w:rPr>
              <w:t>结合学生的讨论，教师对比赛进行赏析，提升学生观赏的能力。</w:t>
            </w:r>
          </w:p>
          <w:p w:rsidR="008221A3" w:rsidRDefault="00B94681">
            <w:pPr>
              <w:spacing w:before="77"/>
              <w:ind w:left="117" w:right="114"/>
              <w:rPr>
                <w:rFonts w:ascii="宋体" w:hAnsi="宋体"/>
                <w:spacing w:val="1"/>
                <w:sz w:val="24"/>
              </w:rPr>
            </w:pPr>
            <w:r>
              <w:rPr>
                <w:rFonts w:ascii="宋体" w:hAnsi="宋体"/>
                <w:spacing w:val="1"/>
                <w:sz w:val="24"/>
              </w:rPr>
              <w:t>6.</w:t>
            </w:r>
            <w:r>
              <w:rPr>
                <w:rFonts w:ascii="宋体" w:hAnsi="宋体"/>
                <w:spacing w:val="1"/>
                <w:sz w:val="24"/>
              </w:rPr>
              <w:t>观赏结束以后，组织一次快速跑知识竞赛。</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教学组织：室内</w:t>
            </w:r>
          </w:p>
          <w:p w:rsidR="008221A3" w:rsidRDefault="00B94681">
            <w:pPr>
              <w:spacing w:before="77"/>
              <w:ind w:left="117" w:right="114"/>
              <w:rPr>
                <w:rFonts w:ascii="宋体" w:hAnsi="宋体"/>
                <w:spacing w:val="1"/>
                <w:sz w:val="24"/>
              </w:rPr>
            </w:pPr>
            <w:r>
              <w:rPr>
                <w:rFonts w:ascii="宋体" w:hAnsi="宋体"/>
                <w:spacing w:val="1"/>
                <w:sz w:val="24"/>
              </w:rPr>
              <w:t>教学方法：</w:t>
            </w:r>
          </w:p>
          <w:p w:rsidR="008221A3" w:rsidRDefault="00B94681">
            <w:pPr>
              <w:spacing w:before="77"/>
              <w:ind w:left="117" w:right="114"/>
              <w:rPr>
                <w:rFonts w:ascii="宋体" w:hAnsi="宋体"/>
                <w:spacing w:val="1"/>
                <w:sz w:val="24"/>
              </w:rPr>
            </w:pPr>
            <w:r>
              <w:rPr>
                <w:rFonts w:ascii="宋体" w:hAnsi="宋体"/>
                <w:spacing w:val="1"/>
                <w:sz w:val="24"/>
              </w:rPr>
              <w:t>教师结合前面所学内容引导学生复习快速跑的规则及裁判方法，组织学生观看亚运会</w:t>
            </w:r>
            <w:r>
              <w:rPr>
                <w:rFonts w:ascii="宋体" w:hAnsi="宋体"/>
                <w:spacing w:val="1"/>
                <w:sz w:val="24"/>
              </w:rPr>
              <w:t>100</w:t>
            </w:r>
            <w:r>
              <w:rPr>
                <w:rFonts w:ascii="宋体" w:hAnsi="宋体"/>
                <w:spacing w:val="1"/>
                <w:sz w:val="24"/>
              </w:rPr>
              <w:t>米比赛视频，并将学生分组针对比赛进行讨论，可以是对本次比赛进行评述，也可以是个人观点的提出。教师点评学生讨论的结果，并组织一次知识竞赛，提高学生的运动兴趣和增进他们的知识储备。</w:t>
            </w:r>
          </w:p>
        </w:tc>
      </w:tr>
      <w:tr w:rsidR="008221A3">
        <w:trPr>
          <w:trHeight w:val="507"/>
        </w:trPr>
        <w:tc>
          <w:tcPr>
            <w:tcW w:w="964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spacing w:before="77"/>
              <w:ind w:left="117" w:right="114"/>
              <w:jc w:val="center"/>
              <w:rPr>
                <w:rFonts w:ascii="宋体" w:hAnsi="宋体"/>
                <w:spacing w:val="1"/>
                <w:sz w:val="24"/>
              </w:rPr>
            </w:pPr>
            <w:r>
              <w:rPr>
                <w:rFonts w:ascii="宋体" w:hAnsi="宋体" w:hint="eastAsia"/>
                <w:spacing w:val="1"/>
                <w:sz w:val="24"/>
              </w:rPr>
              <w:t>单元学习评价</w:t>
            </w:r>
          </w:p>
        </w:tc>
      </w:tr>
      <w:tr w:rsidR="008221A3">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Times New Roman" w:hAnsi="Times New Roman" w:cs="Times New Roman"/>
                <w:sz w:val="24"/>
              </w:rPr>
            </w:pPr>
            <w:r>
              <w:rPr>
                <w:rFonts w:ascii="Times New Roman" w:hAnsi="Times New Roman" w:hint="eastAsia"/>
                <w:sz w:val="24"/>
              </w:rPr>
              <w:t>等级</w:t>
            </w: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hint="eastAsia"/>
                <w:spacing w:val="1"/>
                <w:sz w:val="24"/>
              </w:rPr>
              <w:t>运动能力</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hint="eastAsia"/>
                <w:spacing w:val="1"/>
                <w:sz w:val="24"/>
              </w:rPr>
              <w:t>健康行为</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hint="eastAsia"/>
                <w:spacing w:val="1"/>
                <w:sz w:val="24"/>
              </w:rPr>
              <w:t>体育品德</w:t>
            </w:r>
          </w:p>
        </w:tc>
      </w:tr>
      <w:tr w:rsidR="008221A3">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Times New Roman" w:hAnsi="Times New Roman" w:cs="Times New Roman"/>
                <w:sz w:val="24"/>
              </w:rPr>
            </w:pPr>
            <w:r>
              <w:rPr>
                <w:rFonts w:ascii="Times New Roman" w:hAnsi="Times New Roman" w:hint="eastAsia"/>
                <w:sz w:val="24"/>
              </w:rPr>
              <w:t>合格</w:t>
            </w: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积极参与跑的学练，逐渐对所学的项目有兴趣。</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学练跑的知识与技能，能在课堂上进行展示。</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能运用所学知识观看一些体育赛事，学会欣赏比赛。</w:t>
            </w:r>
          </w:p>
          <w:p w:rsidR="008221A3" w:rsidRDefault="00B94681">
            <w:pPr>
              <w:spacing w:before="77"/>
              <w:ind w:left="117" w:right="114"/>
              <w:rPr>
                <w:rFonts w:ascii="宋体" w:hAnsi="宋体"/>
                <w:spacing w:val="1"/>
                <w:sz w:val="24"/>
              </w:rPr>
            </w:pPr>
            <w:r>
              <w:rPr>
                <w:rFonts w:ascii="宋体" w:hAnsi="宋体"/>
                <w:spacing w:val="1"/>
                <w:sz w:val="24"/>
              </w:rPr>
              <w:t>4.</w:t>
            </w:r>
            <w:r>
              <w:rPr>
                <w:rFonts w:ascii="宋体" w:hAnsi="宋体"/>
                <w:spacing w:val="1"/>
                <w:sz w:val="24"/>
              </w:rPr>
              <w:t>学生能参加锻炼，体能测试达到《国家体质健康标准</w:t>
            </w:r>
            <w:r>
              <w:rPr>
                <w:rFonts w:ascii="宋体" w:hAnsi="宋体"/>
                <w:spacing w:val="1"/>
                <w:sz w:val="24"/>
              </w:rPr>
              <w:t>》的合格水平。</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了解跑对身体健康的重要性，能参与日常体育锻炼。</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了解健康知识和锻炼方法对青少年体质健康的重要性。</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能够控制自己的情绪，关注自己情绪的变化。</w:t>
            </w:r>
          </w:p>
          <w:p w:rsidR="008221A3" w:rsidRDefault="00B94681">
            <w:pPr>
              <w:spacing w:before="77"/>
              <w:ind w:left="117" w:right="114"/>
              <w:rPr>
                <w:rFonts w:ascii="宋体" w:hAnsi="宋体"/>
                <w:spacing w:val="1"/>
                <w:sz w:val="24"/>
              </w:rPr>
            </w:pPr>
            <w:r>
              <w:rPr>
                <w:rFonts w:ascii="宋体" w:hAnsi="宋体"/>
                <w:spacing w:val="1"/>
                <w:sz w:val="24"/>
              </w:rPr>
              <w:t>4.</w:t>
            </w:r>
            <w:r>
              <w:rPr>
                <w:rFonts w:ascii="宋体" w:hAnsi="宋体"/>
                <w:spacing w:val="1"/>
                <w:sz w:val="24"/>
              </w:rPr>
              <w:t>能够与他人沟通和交流，能够适应自然环境的的变化。</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在快速跑</w:t>
            </w:r>
            <w:r>
              <w:rPr>
                <w:rFonts w:ascii="宋体" w:hAnsi="宋体" w:hint="eastAsia"/>
                <w:spacing w:val="1"/>
                <w:sz w:val="24"/>
              </w:rPr>
              <w:t>主题</w:t>
            </w:r>
            <w:r>
              <w:rPr>
                <w:rFonts w:ascii="宋体" w:hAnsi="宋体"/>
                <w:spacing w:val="1"/>
                <w:sz w:val="24"/>
              </w:rPr>
              <w:t>学练的过程中，能表现出勇敢顽强的意志品质。</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能够按照教师的要求和快速跑的规则进行学练和比赛。</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在学练的过程中能够表现出文明礼貌，乐于帮助友伴的行为。</w:t>
            </w:r>
          </w:p>
        </w:tc>
      </w:tr>
      <w:tr w:rsidR="008221A3">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Times New Roman" w:hAnsi="Times New Roman" w:cs="Times New Roman"/>
                <w:sz w:val="24"/>
              </w:rPr>
            </w:pPr>
            <w:r>
              <w:rPr>
                <w:rFonts w:ascii="Times New Roman" w:hAnsi="Times New Roman" w:hint="eastAsia"/>
                <w:sz w:val="24"/>
              </w:rPr>
              <w:t>良好</w:t>
            </w: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积极参与跑的学练，对所学的项目形成兴趣。</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能够掌握跑的基本技能和技战术，并能运用到课堂展示和比赛中。</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学生积极参加锻炼，体能测试达到《国家体质健康标准</w:t>
            </w:r>
            <w:r>
              <w:rPr>
                <w:rFonts w:ascii="宋体" w:hAnsi="宋体"/>
                <w:spacing w:val="1"/>
                <w:sz w:val="24"/>
              </w:rPr>
              <w:t>》的良好水平。</w:t>
            </w:r>
          </w:p>
          <w:p w:rsidR="008221A3" w:rsidRDefault="00B94681">
            <w:pPr>
              <w:spacing w:before="77"/>
              <w:ind w:left="117" w:right="114"/>
              <w:rPr>
                <w:rFonts w:ascii="宋体" w:hAnsi="宋体"/>
                <w:spacing w:val="1"/>
                <w:sz w:val="24"/>
              </w:rPr>
            </w:pPr>
            <w:r>
              <w:rPr>
                <w:rFonts w:ascii="宋体" w:hAnsi="宋体"/>
                <w:spacing w:val="1"/>
                <w:sz w:val="24"/>
              </w:rPr>
              <w:t>4.</w:t>
            </w:r>
            <w:r>
              <w:rPr>
                <w:rFonts w:ascii="宋体" w:hAnsi="宋体"/>
                <w:spacing w:val="1"/>
                <w:sz w:val="24"/>
              </w:rPr>
              <w:t>能运用所学知识观看</w:t>
            </w:r>
            <w:r>
              <w:rPr>
                <w:rFonts w:ascii="宋体" w:hAnsi="宋体"/>
                <w:spacing w:val="1"/>
                <w:sz w:val="24"/>
              </w:rPr>
              <w:lastRenderedPageBreak/>
              <w:t>一些体育赛事，并进行简要评价。</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lastRenderedPageBreak/>
              <w:t>1.</w:t>
            </w:r>
            <w:r>
              <w:rPr>
                <w:rFonts w:ascii="宋体" w:hAnsi="宋体"/>
                <w:spacing w:val="1"/>
                <w:sz w:val="24"/>
              </w:rPr>
              <w:t>能理解跑练习对身体健康的重要性，较主动的参与体育锻炼。</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能够将跑的知识技能运用到日常生活中。</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与他人交往和合作的能力得到提升，适应自然环境的能力增强。</w:t>
            </w:r>
          </w:p>
          <w:p w:rsidR="008221A3" w:rsidRDefault="00B94681">
            <w:pPr>
              <w:spacing w:before="77"/>
              <w:ind w:left="117" w:right="114"/>
              <w:rPr>
                <w:rFonts w:ascii="宋体" w:hAnsi="宋体"/>
                <w:spacing w:val="1"/>
                <w:sz w:val="24"/>
              </w:rPr>
            </w:pPr>
            <w:r>
              <w:rPr>
                <w:rFonts w:ascii="宋体" w:hAnsi="宋体"/>
                <w:spacing w:val="1"/>
                <w:sz w:val="24"/>
              </w:rPr>
              <w:t>4.</w:t>
            </w:r>
            <w:r>
              <w:rPr>
                <w:rFonts w:ascii="宋体" w:hAnsi="宋体"/>
                <w:spacing w:val="1"/>
                <w:sz w:val="24"/>
              </w:rPr>
              <w:t>抗挫折能力增强，能</w:t>
            </w:r>
            <w:r>
              <w:rPr>
                <w:rFonts w:ascii="宋体" w:hAnsi="宋体"/>
                <w:spacing w:val="1"/>
                <w:sz w:val="24"/>
              </w:rPr>
              <w:lastRenderedPageBreak/>
              <w:t>保持情绪稳定。</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lastRenderedPageBreak/>
              <w:t>1.</w:t>
            </w:r>
            <w:r>
              <w:rPr>
                <w:rFonts w:ascii="宋体" w:hAnsi="宋体"/>
                <w:spacing w:val="1"/>
                <w:sz w:val="24"/>
              </w:rPr>
              <w:t>能接受友伴的挑战，表现出自信和无惧。</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能够遵守跑的比赛规则，尊重裁判和对手，表现出公平公正比赛的意识。</w:t>
            </w:r>
          </w:p>
          <w:p w:rsidR="008221A3" w:rsidRDefault="00B94681">
            <w:pPr>
              <w:spacing w:before="77"/>
              <w:ind w:left="117" w:right="114"/>
              <w:rPr>
                <w:rFonts w:ascii="宋体" w:hAnsi="宋体"/>
                <w:spacing w:val="1"/>
                <w:sz w:val="24"/>
              </w:rPr>
            </w:pPr>
            <w:r>
              <w:rPr>
                <w:rFonts w:ascii="宋体" w:hAnsi="宋体"/>
                <w:spacing w:val="1"/>
                <w:sz w:val="24"/>
              </w:rPr>
              <w:t>3.</w:t>
            </w:r>
            <w:r w:rsidR="00610E0D">
              <w:rPr>
                <w:rFonts w:ascii="宋体" w:hAnsi="宋体"/>
                <w:spacing w:val="1"/>
                <w:sz w:val="24"/>
              </w:rPr>
              <w:t>在学练和比赛中，具有团队精神和集体</w:t>
            </w:r>
            <w:r w:rsidR="00610E0D">
              <w:rPr>
                <w:rFonts w:ascii="宋体" w:hAnsi="宋体"/>
                <w:spacing w:val="1"/>
                <w:sz w:val="24"/>
              </w:rPr>
              <w:lastRenderedPageBreak/>
              <w:t>意识，</w:t>
            </w:r>
            <w:bookmarkStart w:id="0" w:name="_GoBack"/>
            <w:bookmarkEnd w:id="0"/>
            <w:r>
              <w:rPr>
                <w:rFonts w:ascii="宋体" w:hAnsi="宋体"/>
                <w:spacing w:val="1"/>
                <w:sz w:val="24"/>
              </w:rPr>
              <w:t>能接受比赛的结果。</w:t>
            </w:r>
          </w:p>
        </w:tc>
      </w:tr>
      <w:tr w:rsidR="008221A3">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8221A3" w:rsidRDefault="00B94681">
            <w:pPr>
              <w:jc w:val="center"/>
              <w:rPr>
                <w:rFonts w:ascii="Times New Roman" w:hAnsi="Times New Roman" w:cs="Times New Roman"/>
                <w:sz w:val="24"/>
              </w:rPr>
            </w:pPr>
            <w:r>
              <w:rPr>
                <w:rFonts w:ascii="Times New Roman" w:hAnsi="Times New Roman" w:hint="eastAsia"/>
                <w:sz w:val="24"/>
              </w:rPr>
              <w:lastRenderedPageBreak/>
              <w:t>优秀</w:t>
            </w:r>
          </w:p>
        </w:tc>
        <w:tc>
          <w:tcPr>
            <w:tcW w:w="3024" w:type="dxa"/>
            <w:gridSpan w:val="2"/>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形成对快速跑的兴趣，能主动参与学练。</w:t>
            </w:r>
            <w:r>
              <w:rPr>
                <w:rFonts w:ascii="宋体" w:hAnsi="宋体"/>
                <w:spacing w:val="1"/>
                <w:sz w:val="24"/>
              </w:rPr>
              <w:t>2.</w:t>
            </w:r>
            <w:r>
              <w:rPr>
                <w:rFonts w:ascii="宋体" w:hAnsi="宋体"/>
                <w:spacing w:val="1"/>
                <w:sz w:val="24"/>
              </w:rPr>
              <w:t>能运用跑的知识与技能解决课堂教学和比赛中遇到的问题。</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学生乐于参加锻炼，体能测试达到《国家体质健康标准</w:t>
            </w:r>
            <w:r>
              <w:rPr>
                <w:rFonts w:ascii="宋体" w:hAnsi="宋体"/>
                <w:spacing w:val="1"/>
                <w:sz w:val="24"/>
              </w:rPr>
              <w:t>》的优秀水平。</w:t>
            </w:r>
          </w:p>
          <w:p w:rsidR="008221A3" w:rsidRDefault="00B94681">
            <w:pPr>
              <w:spacing w:before="77"/>
              <w:ind w:left="117" w:right="114"/>
              <w:rPr>
                <w:rFonts w:ascii="宋体" w:hAnsi="宋体"/>
                <w:spacing w:val="1"/>
                <w:sz w:val="24"/>
              </w:rPr>
            </w:pPr>
            <w:r>
              <w:rPr>
                <w:rFonts w:ascii="宋体" w:hAnsi="宋体"/>
                <w:spacing w:val="1"/>
                <w:sz w:val="24"/>
              </w:rPr>
              <w:t>4.</w:t>
            </w:r>
            <w:r>
              <w:rPr>
                <w:rFonts w:ascii="宋体" w:hAnsi="宋体"/>
                <w:spacing w:val="1"/>
                <w:sz w:val="24"/>
              </w:rPr>
              <w:t>能够经常观看大型体育赛事，并能做出分析和评价。</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能运用所学的技能有规律地进行体育锻炼。</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能运用健康与安全知识和技能进行健康管理。</w:t>
            </w:r>
          </w:p>
          <w:p w:rsidR="008221A3" w:rsidRDefault="00B94681">
            <w:pPr>
              <w:spacing w:before="77"/>
              <w:ind w:left="117" w:right="114"/>
              <w:rPr>
                <w:rFonts w:ascii="宋体" w:hAnsi="宋体"/>
                <w:spacing w:val="1"/>
                <w:sz w:val="24"/>
              </w:rPr>
            </w:pPr>
            <w:r>
              <w:rPr>
                <w:rFonts w:ascii="宋体" w:hAnsi="宋体"/>
                <w:spacing w:val="1"/>
                <w:sz w:val="24"/>
              </w:rPr>
              <w:t>3.</w:t>
            </w:r>
            <w:r>
              <w:rPr>
                <w:rFonts w:ascii="宋体" w:hAnsi="宋体"/>
                <w:spacing w:val="1"/>
                <w:sz w:val="24"/>
              </w:rPr>
              <w:t>通过锻炼，自信心得到提高，能力得到提升，心态良好。善于与他人沟通与合作，能在不同的环境中进行锻炼和比赛。</w:t>
            </w:r>
          </w:p>
        </w:tc>
        <w:tc>
          <w:tcPr>
            <w:tcW w:w="2737" w:type="dxa"/>
            <w:tcBorders>
              <w:top w:val="single" w:sz="4" w:space="0" w:color="auto"/>
              <w:left w:val="single" w:sz="4" w:space="0" w:color="auto"/>
              <w:bottom w:val="single" w:sz="4" w:space="0" w:color="auto"/>
              <w:right w:val="single" w:sz="4" w:space="0" w:color="auto"/>
            </w:tcBorders>
            <w:shd w:val="clear" w:color="auto" w:fill="auto"/>
          </w:tcPr>
          <w:p w:rsidR="008221A3" w:rsidRDefault="00B94681">
            <w:pPr>
              <w:spacing w:before="77"/>
              <w:ind w:left="117" w:right="114"/>
              <w:rPr>
                <w:rFonts w:ascii="宋体" w:hAnsi="宋体"/>
                <w:spacing w:val="1"/>
                <w:sz w:val="24"/>
              </w:rPr>
            </w:pPr>
            <w:r>
              <w:rPr>
                <w:rFonts w:ascii="宋体" w:hAnsi="宋体"/>
                <w:spacing w:val="1"/>
                <w:sz w:val="24"/>
              </w:rPr>
              <w:t>1.</w:t>
            </w:r>
            <w:r>
              <w:rPr>
                <w:rFonts w:ascii="宋体" w:hAnsi="宋体"/>
                <w:spacing w:val="1"/>
                <w:sz w:val="24"/>
              </w:rPr>
              <w:t>主动参与练习，积极比赛，表现出不怕困难、敢于拼搏、勇于争先的精神。</w:t>
            </w:r>
          </w:p>
          <w:p w:rsidR="008221A3" w:rsidRDefault="00B94681">
            <w:pPr>
              <w:spacing w:before="77"/>
              <w:ind w:left="117" w:right="114"/>
              <w:rPr>
                <w:rFonts w:ascii="宋体" w:hAnsi="宋体"/>
                <w:spacing w:val="1"/>
                <w:sz w:val="24"/>
              </w:rPr>
            </w:pPr>
            <w:r>
              <w:rPr>
                <w:rFonts w:ascii="宋体" w:hAnsi="宋体"/>
                <w:spacing w:val="1"/>
                <w:sz w:val="24"/>
              </w:rPr>
              <w:t>2.</w:t>
            </w:r>
            <w:r>
              <w:rPr>
                <w:rFonts w:ascii="宋体" w:hAnsi="宋体"/>
                <w:spacing w:val="1"/>
                <w:sz w:val="24"/>
              </w:rPr>
              <w:t>规则意识强，做到诚信自律、公平公正。</w:t>
            </w:r>
            <w:r>
              <w:rPr>
                <w:rFonts w:ascii="宋体" w:hAnsi="宋体"/>
                <w:spacing w:val="1"/>
                <w:sz w:val="24"/>
              </w:rPr>
              <w:t>3.</w:t>
            </w:r>
            <w:r>
              <w:rPr>
                <w:rFonts w:ascii="宋体" w:hAnsi="宋体"/>
                <w:spacing w:val="1"/>
                <w:sz w:val="24"/>
              </w:rPr>
              <w:t>具有责任意识和集体荣誉感，能正确看待比赛的输赢。</w:t>
            </w:r>
          </w:p>
        </w:tc>
      </w:tr>
    </w:tbl>
    <w:p w:rsidR="008221A3" w:rsidRDefault="00B94681">
      <w:pPr>
        <w:jc w:val="center"/>
        <w:rPr>
          <w:rFonts w:ascii="楷体" w:eastAsia="黑体" w:hAnsi="楷体" w:cs="楷体"/>
          <w:b/>
          <w:bCs/>
          <w:sz w:val="26"/>
          <w:szCs w:val="26"/>
        </w:rPr>
      </w:pPr>
      <w:r>
        <w:rPr>
          <w:rFonts w:ascii="黑体" w:eastAsia="黑体" w:hAnsi="黑体" w:cs="黑体"/>
          <w:spacing w:val="7"/>
          <w:position w:val="16"/>
          <w:sz w:val="32"/>
          <w:szCs w:val="32"/>
        </w:rPr>
        <w:t>水平四（</w:t>
      </w:r>
      <w:r>
        <w:rPr>
          <w:rFonts w:ascii="黑体" w:eastAsia="黑体" w:hAnsi="黑体" w:cs="黑体" w:hint="eastAsia"/>
          <w:spacing w:val="7"/>
          <w:position w:val="16"/>
          <w:sz w:val="32"/>
          <w:szCs w:val="32"/>
        </w:rPr>
        <w:t>八</w:t>
      </w:r>
      <w:r>
        <w:rPr>
          <w:rFonts w:ascii="黑体" w:eastAsia="黑体" w:hAnsi="黑体" w:cs="黑体"/>
          <w:spacing w:val="7"/>
          <w:position w:val="16"/>
          <w:sz w:val="32"/>
          <w:szCs w:val="32"/>
        </w:rPr>
        <w:t>年级）</w:t>
      </w:r>
      <w:r>
        <w:rPr>
          <w:rFonts w:ascii="黑体" w:eastAsia="黑体" w:hAnsi="黑体" w:cs="黑体" w:hint="eastAsia"/>
          <w:spacing w:val="7"/>
          <w:position w:val="16"/>
          <w:sz w:val="32"/>
          <w:szCs w:val="32"/>
        </w:rPr>
        <w:t>快速跑——弯道跑课时教学计划</w:t>
      </w:r>
    </w:p>
    <w:p w:rsidR="008221A3" w:rsidRDefault="00B94681">
      <w:pPr>
        <w:spacing w:before="138" w:line="227" w:lineRule="auto"/>
        <w:ind w:firstLineChars="700" w:firstLine="1827"/>
        <w:rPr>
          <w:rFonts w:ascii="楷体" w:eastAsia="楷体" w:hAnsi="楷体" w:cs="楷体"/>
          <w:b/>
          <w:bCs/>
          <w:sz w:val="26"/>
          <w:szCs w:val="26"/>
        </w:rPr>
      </w:pPr>
      <w:r>
        <w:rPr>
          <w:rFonts w:ascii="楷体" w:eastAsia="楷体" w:hAnsi="楷体" w:cs="楷体"/>
          <w:b/>
          <w:bCs/>
          <w:sz w:val="26"/>
          <w:szCs w:val="26"/>
        </w:rPr>
        <w:t>授课人：</w:t>
      </w:r>
      <w:r>
        <w:rPr>
          <w:rFonts w:ascii="楷体" w:eastAsia="楷体" w:hAnsi="楷体" w:cs="楷体" w:hint="eastAsia"/>
          <w:b/>
          <w:bCs/>
          <w:sz w:val="26"/>
          <w:szCs w:val="26"/>
        </w:rPr>
        <w:t>孙燕桦</w:t>
      </w:r>
      <w:r>
        <w:rPr>
          <w:rFonts w:ascii="楷体" w:eastAsia="楷体" w:hAnsi="楷体" w:cs="楷体" w:hint="eastAsia"/>
          <w:b/>
          <w:bCs/>
          <w:sz w:val="26"/>
          <w:szCs w:val="26"/>
        </w:rPr>
        <w:t xml:space="preserve"> </w:t>
      </w:r>
      <w:r>
        <w:rPr>
          <w:rFonts w:ascii="楷体" w:eastAsia="楷体" w:hAnsi="楷体" w:cs="楷体" w:hint="eastAsia"/>
          <w:b/>
          <w:bCs/>
          <w:sz w:val="26"/>
          <w:szCs w:val="26"/>
        </w:rPr>
        <w:t>新北区奔牛初级中学</w:t>
      </w:r>
    </w:p>
    <w:p w:rsidR="008221A3" w:rsidRDefault="00B94681">
      <w:pPr>
        <w:pStyle w:val="a3"/>
        <w:spacing w:before="90" w:line="222" w:lineRule="auto"/>
        <w:ind w:left="470"/>
        <w:rPr>
          <w:lang w:eastAsia="zh-CN"/>
        </w:rPr>
      </w:pPr>
      <w:r>
        <w:rPr>
          <w:b/>
          <w:bCs/>
          <w:spacing w:val="-4"/>
          <w:lang w:eastAsia="zh-CN"/>
        </w:rPr>
        <w:t>一、设计思路</w:t>
      </w:r>
    </w:p>
    <w:p w:rsidR="008221A3" w:rsidRDefault="00B94681">
      <w:pPr>
        <w:pStyle w:val="a3"/>
        <w:spacing w:before="170" w:line="353" w:lineRule="auto"/>
        <w:ind w:right="206" w:firstLine="467"/>
        <w:rPr>
          <w:lang w:eastAsia="zh-CN"/>
        </w:rPr>
      </w:pPr>
      <w:r>
        <w:rPr>
          <w:lang w:eastAsia="zh-CN"/>
        </w:rPr>
        <w:t>本课以《义务教育体育与健康课程标准（</w:t>
      </w:r>
      <w:r>
        <w:rPr>
          <w:lang w:eastAsia="zh-CN"/>
        </w:rPr>
        <w:t>2022</w:t>
      </w:r>
      <w:r>
        <w:rPr>
          <w:lang w:eastAsia="zh-CN"/>
        </w:rPr>
        <w:t>年版）</w:t>
      </w:r>
      <w:r>
        <w:rPr>
          <w:spacing w:val="-1"/>
          <w:lang w:eastAsia="zh-CN"/>
        </w:rPr>
        <w:t>》为依据，以江苏省初中</w:t>
      </w:r>
      <w:r>
        <w:rPr>
          <w:spacing w:val="1"/>
          <w:lang w:eastAsia="zh-CN"/>
        </w:rPr>
        <w:t>体育教师备课用书《体育与健康教学设计探微》</w:t>
      </w:r>
      <w:r>
        <w:rPr>
          <w:lang w:eastAsia="zh-CN"/>
        </w:rPr>
        <w:t>为蓝本，坚持</w:t>
      </w:r>
      <w:r>
        <w:rPr>
          <w:lang w:eastAsia="zh-CN"/>
        </w:rPr>
        <w:t>“</w:t>
      </w:r>
      <w:r>
        <w:rPr>
          <w:lang w:eastAsia="zh-CN"/>
        </w:rPr>
        <w:t>健康第一</w:t>
      </w:r>
      <w:r>
        <w:rPr>
          <w:lang w:eastAsia="zh-CN"/>
        </w:rPr>
        <w:t>”</w:t>
      </w:r>
      <w:r>
        <w:rPr>
          <w:lang w:eastAsia="zh-CN"/>
        </w:rPr>
        <w:t>的教育理念，</w:t>
      </w:r>
      <w:r>
        <w:rPr>
          <w:spacing w:val="1"/>
          <w:lang w:eastAsia="zh-CN"/>
        </w:rPr>
        <w:t>通过教师讲授和学生</w:t>
      </w:r>
      <w:r>
        <w:rPr>
          <w:rFonts w:hint="eastAsia"/>
          <w:spacing w:val="1"/>
          <w:lang w:eastAsia="zh-CN"/>
        </w:rPr>
        <w:t>感悟</w:t>
      </w:r>
      <w:r>
        <w:rPr>
          <w:spacing w:val="1"/>
          <w:lang w:eastAsia="zh-CN"/>
        </w:rPr>
        <w:t>、课</w:t>
      </w:r>
      <w:r>
        <w:rPr>
          <w:lang w:eastAsia="zh-CN"/>
        </w:rPr>
        <w:t>外阅读的相关学科知识，增进学生</w:t>
      </w:r>
      <w:r>
        <w:rPr>
          <w:spacing w:val="1"/>
          <w:lang w:eastAsia="zh-CN"/>
        </w:rPr>
        <w:t>对所学运动项目的历史文化、基本原理和作用的理解，提高学生的体育认知能力和体育文化素养。在学练过程中，创设和选择了丰富多彩的练习内容和方法，指导学生运用结构化的知识和技能来加深学生对教材的理解，引导学生体验田径类运动项目的乐趣，培养学生积极向上、挑战自我的体育精神和遵守规则、公平竞争的体育道德。在积极提高课堂运动密度和强度的同时，引导学生体验运动审美带来的乐</w:t>
      </w:r>
      <w:r>
        <w:rPr>
          <w:spacing w:val="-1"/>
          <w:lang w:eastAsia="zh-CN"/>
        </w:rPr>
        <w:t>趣。注重了</w:t>
      </w:r>
      <w:r>
        <w:rPr>
          <w:spacing w:val="-1"/>
          <w:lang w:eastAsia="zh-CN"/>
        </w:rPr>
        <w:t>“</w:t>
      </w:r>
      <w:r>
        <w:rPr>
          <w:spacing w:val="-1"/>
          <w:lang w:eastAsia="zh-CN"/>
        </w:rPr>
        <w:t>学、练、赛</w:t>
      </w:r>
      <w:r>
        <w:rPr>
          <w:spacing w:val="-1"/>
          <w:lang w:eastAsia="zh-CN"/>
        </w:rPr>
        <w:t>”</w:t>
      </w:r>
      <w:r>
        <w:rPr>
          <w:spacing w:val="-1"/>
          <w:lang w:eastAsia="zh-CN"/>
        </w:rPr>
        <w:t>一体化教学，落实了</w:t>
      </w:r>
      <w:r>
        <w:rPr>
          <w:spacing w:val="-1"/>
          <w:lang w:eastAsia="zh-CN"/>
        </w:rPr>
        <w:t>“</w:t>
      </w:r>
      <w:r>
        <w:rPr>
          <w:spacing w:val="-1"/>
          <w:lang w:eastAsia="zh-CN"/>
        </w:rPr>
        <w:t>教会、勤练、常赛</w:t>
      </w:r>
      <w:r>
        <w:rPr>
          <w:spacing w:val="-1"/>
          <w:lang w:eastAsia="zh-CN"/>
        </w:rPr>
        <w:t>”</w:t>
      </w:r>
      <w:r>
        <w:rPr>
          <w:spacing w:val="-1"/>
          <w:lang w:eastAsia="zh-CN"/>
        </w:rPr>
        <w:t>的要求。</w:t>
      </w:r>
    </w:p>
    <w:p w:rsidR="008221A3" w:rsidRDefault="00B94681">
      <w:pPr>
        <w:pStyle w:val="a3"/>
        <w:spacing w:before="35" w:line="221" w:lineRule="auto"/>
        <w:ind w:left="470"/>
        <w:rPr>
          <w:lang w:eastAsia="zh-CN"/>
        </w:rPr>
      </w:pPr>
      <w:r>
        <w:rPr>
          <w:b/>
          <w:bCs/>
          <w:spacing w:val="-3"/>
          <w:lang w:eastAsia="zh-CN"/>
        </w:rPr>
        <w:t>二、教材分析</w:t>
      </w:r>
    </w:p>
    <w:p w:rsidR="008221A3" w:rsidRDefault="00B94681">
      <w:pPr>
        <w:pStyle w:val="a3"/>
        <w:spacing w:before="179" w:line="352" w:lineRule="auto"/>
        <w:ind w:firstLine="465"/>
        <w:rPr>
          <w:spacing w:val="-1"/>
          <w:lang w:eastAsia="zh-CN"/>
        </w:rPr>
      </w:pPr>
      <w:r>
        <w:rPr>
          <w:spacing w:val="2"/>
          <w:lang w:eastAsia="zh-CN"/>
        </w:rPr>
        <w:t>在人类生产活动中都离不开跑的活动，是田径运动的基础项目，是初中</w:t>
      </w:r>
      <w:r>
        <w:rPr>
          <w:spacing w:val="1"/>
          <w:lang w:eastAsia="zh-CN"/>
        </w:rPr>
        <w:t>生体育锻炼不可缺少的内容。</w:t>
      </w:r>
      <w:r>
        <w:rPr>
          <w:lang w:eastAsia="zh-CN"/>
        </w:rPr>
        <w:t>本课</w:t>
      </w:r>
      <w:r>
        <w:rPr>
          <w:rFonts w:hint="eastAsia"/>
          <w:lang w:eastAsia="zh-CN"/>
        </w:rPr>
        <w:t>是依据</w:t>
      </w:r>
      <w:r>
        <w:rPr>
          <w:lang w:eastAsia="zh-CN"/>
        </w:rPr>
        <w:t>《义务教育体育与健康课程标准（</w:t>
      </w:r>
      <w:r>
        <w:rPr>
          <w:lang w:eastAsia="zh-CN"/>
        </w:rPr>
        <w:t>2022</w:t>
      </w:r>
      <w:r>
        <w:rPr>
          <w:lang w:eastAsia="zh-CN"/>
        </w:rPr>
        <w:t>年版）</w:t>
      </w:r>
      <w:r>
        <w:rPr>
          <w:spacing w:val="-1"/>
          <w:lang w:eastAsia="zh-CN"/>
        </w:rPr>
        <w:t>》</w:t>
      </w:r>
      <w:r>
        <w:rPr>
          <w:rFonts w:hint="eastAsia"/>
          <w:spacing w:val="-1"/>
          <w:lang w:eastAsia="zh-CN"/>
        </w:rPr>
        <w:t>教材中快速跑之弯道跑技术为教学内容，根据快速跑之弯道跑技术的要求预设教学重点：身体内倾，摆臂内小外大。教学难点：左脚前脚掌外侧，右脚前脚掌内侧，弯道内加速和保持高速的技术。弯道跑技术对发展的速度、力量、灵敏等素质具有重要意义，它在跑类教材的学习中占有重要的基础性地位，只有打下扎实规范的基础，才能更好地进一步系统的学习。</w:t>
      </w:r>
    </w:p>
    <w:p w:rsidR="008221A3" w:rsidRDefault="008221A3">
      <w:pPr>
        <w:pStyle w:val="a3"/>
        <w:spacing w:before="179" w:line="352" w:lineRule="auto"/>
        <w:rPr>
          <w:spacing w:val="-1"/>
          <w:lang w:eastAsia="zh-CN"/>
        </w:rPr>
        <w:sectPr w:rsidR="008221A3">
          <w:headerReference w:type="default" r:id="rId7"/>
          <w:footerReference w:type="default" r:id="rId8"/>
          <w:pgSz w:w="11906" w:h="16158"/>
          <w:pgMar w:top="1160" w:right="1394" w:bottom="1270" w:left="1612" w:header="944" w:footer="1091" w:gutter="0"/>
          <w:cols w:space="720"/>
        </w:sectPr>
      </w:pPr>
    </w:p>
    <w:p w:rsidR="008221A3" w:rsidRDefault="00B94681">
      <w:pPr>
        <w:pStyle w:val="a3"/>
        <w:spacing w:before="174" w:line="223" w:lineRule="auto"/>
        <w:ind w:firstLineChars="200" w:firstLine="470"/>
        <w:rPr>
          <w:lang w:eastAsia="zh-CN"/>
        </w:rPr>
      </w:pPr>
      <w:r>
        <w:rPr>
          <w:b/>
          <w:bCs/>
          <w:spacing w:val="-3"/>
          <w:lang w:eastAsia="zh-CN"/>
        </w:rPr>
        <w:lastRenderedPageBreak/>
        <w:t>三、学情分析</w:t>
      </w:r>
    </w:p>
    <w:p w:rsidR="008221A3" w:rsidRDefault="00B94681">
      <w:pPr>
        <w:pStyle w:val="a3"/>
        <w:spacing w:before="172" w:line="353" w:lineRule="auto"/>
        <w:ind w:firstLine="466"/>
        <w:rPr>
          <w:lang w:eastAsia="zh-CN"/>
        </w:rPr>
      </w:pPr>
      <w:r>
        <w:rPr>
          <w:spacing w:val="2"/>
          <w:lang w:eastAsia="zh-CN"/>
        </w:rPr>
        <w:t>本课次以水平四</w:t>
      </w:r>
      <w:r>
        <w:rPr>
          <w:rFonts w:hint="eastAsia"/>
          <w:spacing w:val="2"/>
          <w:lang w:eastAsia="zh-CN"/>
        </w:rPr>
        <w:t>八</w:t>
      </w:r>
      <w:r>
        <w:rPr>
          <w:spacing w:val="2"/>
          <w:lang w:eastAsia="zh-CN"/>
        </w:rPr>
        <w:t>年级学生为授课对象。这个年龄的学生</w:t>
      </w:r>
      <w:r>
        <w:rPr>
          <w:rFonts w:hint="eastAsia"/>
          <w:lang w:eastAsia="zh-CN"/>
        </w:rPr>
        <w:t>活泼好动，对事物充满好奇且善于模仿，喜欢新颖的、有一定难度的，多人或集体参与的话动，有较强的表现欲望。学生在注意力方面的有意注意逐步发展并占主导地位，注意的集中性、稳定性。注意的广度和注意的分配、转移等方面都有所增强。技术技能特点</w:t>
      </w:r>
      <w:r>
        <w:rPr>
          <w:rFonts w:hint="eastAsia"/>
          <w:lang w:eastAsia="zh-CN"/>
        </w:rPr>
        <w:t>:</w:t>
      </w:r>
      <w:r>
        <w:rPr>
          <w:rFonts w:hint="eastAsia"/>
          <w:lang w:eastAsia="zh-CN"/>
        </w:rPr>
        <w:t>有一定的身体基本活动能力，虽然女生的</w:t>
      </w:r>
      <w:r>
        <w:rPr>
          <w:rFonts w:hint="eastAsia"/>
          <w:lang w:eastAsia="zh-CN"/>
        </w:rPr>
        <w:t>身体协调性与动作节奏感要优于男生，但普遍来看身体耐久力比较弱，对于大强度弯道跑技术的学习有点吃力，在教学中教师应多加关注她们。</w:t>
      </w:r>
    </w:p>
    <w:p w:rsidR="008221A3" w:rsidRDefault="00B94681">
      <w:pPr>
        <w:pStyle w:val="a3"/>
        <w:spacing w:before="36" w:line="222" w:lineRule="auto"/>
        <w:ind w:left="488"/>
        <w:rPr>
          <w:lang w:eastAsia="zh-CN"/>
        </w:rPr>
      </w:pPr>
      <w:r>
        <w:rPr>
          <w:b/>
          <w:bCs/>
          <w:spacing w:val="-5"/>
          <w:lang w:eastAsia="zh-CN"/>
        </w:rPr>
        <w:t>四、教学重难点：</w:t>
      </w:r>
    </w:p>
    <w:p w:rsidR="008221A3" w:rsidRDefault="00B94681">
      <w:pPr>
        <w:pStyle w:val="a3"/>
        <w:spacing w:before="172" w:line="220" w:lineRule="auto"/>
        <w:rPr>
          <w:sz w:val="22"/>
          <w:szCs w:val="22"/>
          <w:lang w:eastAsia="zh-CN"/>
        </w:rPr>
      </w:pPr>
      <w:r>
        <w:rPr>
          <w:spacing w:val="1"/>
          <w:lang w:eastAsia="zh-CN"/>
        </w:rPr>
        <w:t>重点：</w:t>
      </w:r>
      <w:r>
        <w:rPr>
          <w:rFonts w:hint="eastAsia"/>
          <w:spacing w:val="-1"/>
          <w:lang w:eastAsia="zh-CN"/>
        </w:rPr>
        <w:t>身体内倾，摆臂内小外大。</w:t>
      </w:r>
    </w:p>
    <w:p w:rsidR="008221A3" w:rsidRDefault="00B94681">
      <w:pPr>
        <w:pStyle w:val="a3"/>
        <w:spacing w:before="173" w:line="222" w:lineRule="auto"/>
        <w:rPr>
          <w:lang w:eastAsia="zh-CN"/>
        </w:rPr>
      </w:pPr>
      <w:r>
        <w:rPr>
          <w:lang w:eastAsia="zh-CN"/>
        </w:rPr>
        <w:t>难点：</w:t>
      </w:r>
      <w:r>
        <w:rPr>
          <w:rFonts w:hint="eastAsia"/>
          <w:spacing w:val="-1"/>
          <w:lang w:eastAsia="zh-CN"/>
        </w:rPr>
        <w:t>左脚前脚掌外侧，右脚前脚掌内侧着地，弯道内加速和保持高速的技术。</w:t>
      </w:r>
    </w:p>
    <w:p w:rsidR="008221A3" w:rsidRDefault="00B94681">
      <w:pPr>
        <w:pStyle w:val="a3"/>
        <w:numPr>
          <w:ilvl w:val="0"/>
          <w:numId w:val="4"/>
        </w:numPr>
        <w:spacing w:before="174" w:line="223" w:lineRule="auto"/>
        <w:ind w:left="469"/>
        <w:rPr>
          <w:b/>
          <w:bCs/>
          <w:spacing w:val="-3"/>
        </w:rPr>
      </w:pPr>
      <w:r>
        <w:rPr>
          <w:b/>
          <w:bCs/>
          <w:spacing w:val="-3"/>
        </w:rPr>
        <w:t>学习目标：</w:t>
      </w:r>
    </w:p>
    <w:p w:rsidR="008221A3" w:rsidRDefault="00B94681">
      <w:pPr>
        <w:pStyle w:val="TableText"/>
        <w:spacing w:before="58" w:line="360" w:lineRule="auto"/>
        <w:ind w:right="51" w:firstLineChars="200" w:firstLine="480"/>
        <w:rPr>
          <w:snapToGrid w:val="0"/>
          <w:color w:val="000000"/>
          <w:kern w:val="0"/>
          <w:lang w:eastAsia="zh-CN"/>
        </w:rPr>
      </w:pPr>
      <w:r>
        <w:rPr>
          <w:rFonts w:hint="eastAsia"/>
          <w:lang w:eastAsia="zh-CN"/>
        </w:rPr>
        <w:t>1</w:t>
      </w:r>
      <w:r>
        <w:rPr>
          <w:rFonts w:hint="eastAsia"/>
          <w:lang w:eastAsia="zh-CN"/>
        </w:rPr>
        <w:t>、</w:t>
      </w:r>
      <w:r>
        <w:rPr>
          <w:lang w:eastAsia="zh-CN"/>
        </w:rPr>
        <w:t>运动能力：</w:t>
      </w:r>
      <w:r>
        <w:rPr>
          <w:rFonts w:hint="eastAsia"/>
          <w:lang w:eastAsia="zh-CN"/>
        </w:rPr>
        <w:t>通过学习，学生能知道弯道跑的技术要领，以及动作原理，加强对田径运动的了解。</w:t>
      </w:r>
      <w:r>
        <w:rPr>
          <w:rFonts w:hint="eastAsia"/>
          <w:lang w:eastAsia="zh-CN"/>
        </w:rPr>
        <w:t>85%</w:t>
      </w:r>
      <w:r>
        <w:rPr>
          <w:rFonts w:hint="eastAsia"/>
          <w:lang w:eastAsia="zh-CN"/>
        </w:rPr>
        <w:t>的学生能做出身体内倾、外侧摆臂大于内侧摆臂的弯道跑动作，发展速度素质、技能素质及上下肢的协调性。</w:t>
      </w:r>
    </w:p>
    <w:p w:rsidR="008221A3" w:rsidRDefault="00B94681">
      <w:pPr>
        <w:pStyle w:val="TableText"/>
        <w:spacing w:before="58" w:line="360" w:lineRule="auto"/>
        <w:ind w:right="51" w:firstLineChars="200" w:firstLine="480"/>
        <w:rPr>
          <w:b/>
          <w:bCs/>
          <w:spacing w:val="-3"/>
          <w:lang w:eastAsia="zh-CN"/>
        </w:rPr>
      </w:pPr>
      <w:r>
        <w:rPr>
          <w:rFonts w:hint="eastAsia"/>
          <w:lang w:eastAsia="zh-CN"/>
        </w:rPr>
        <w:t>2</w:t>
      </w:r>
      <w:r>
        <w:rPr>
          <w:rFonts w:hint="eastAsia"/>
          <w:lang w:eastAsia="zh-CN"/>
        </w:rPr>
        <w:t>、</w:t>
      </w:r>
      <w:r>
        <w:rPr>
          <w:lang w:eastAsia="zh-CN"/>
        </w:rPr>
        <w:t>健康行为：</w:t>
      </w:r>
      <w:r>
        <w:rPr>
          <w:lang w:eastAsia="zh-CN"/>
        </w:rPr>
        <w:t>体验运动乐趣，</w:t>
      </w:r>
      <w:r>
        <w:rPr>
          <w:rFonts w:hint="eastAsia"/>
          <w:lang w:eastAsia="zh-CN"/>
        </w:rPr>
        <w:t>树立安全意识，消除运动疲劳，保持良好心态。</w:t>
      </w:r>
    </w:p>
    <w:p w:rsidR="008221A3" w:rsidRDefault="00B94681">
      <w:pPr>
        <w:pStyle w:val="TableText"/>
        <w:spacing w:before="58" w:line="360" w:lineRule="auto"/>
        <w:ind w:right="51" w:firstLineChars="200" w:firstLine="484"/>
        <w:rPr>
          <w:b/>
          <w:bCs/>
          <w:spacing w:val="-3"/>
          <w:lang w:eastAsia="zh-CN"/>
        </w:rPr>
      </w:pPr>
      <w:r>
        <w:rPr>
          <w:rFonts w:hint="eastAsia"/>
          <w:spacing w:val="1"/>
          <w:lang w:eastAsia="zh-CN"/>
        </w:rPr>
        <w:t>3</w:t>
      </w:r>
      <w:r>
        <w:rPr>
          <w:rFonts w:hint="eastAsia"/>
          <w:spacing w:val="1"/>
          <w:lang w:eastAsia="zh-CN"/>
        </w:rPr>
        <w:t>、</w:t>
      </w:r>
      <w:r>
        <w:rPr>
          <w:spacing w:val="1"/>
          <w:lang w:eastAsia="zh-CN"/>
        </w:rPr>
        <w:t>体育品德</w:t>
      </w:r>
      <w:r>
        <w:rPr>
          <w:b/>
          <w:bCs/>
          <w:spacing w:val="1"/>
          <w:lang w:eastAsia="zh-CN"/>
        </w:rPr>
        <w:t>：</w:t>
      </w:r>
      <w:r>
        <w:rPr>
          <w:spacing w:val="1"/>
          <w:lang w:eastAsia="zh-CN"/>
        </w:rPr>
        <w:t>养成勇敢、果断、团结合作</w:t>
      </w:r>
      <w:r>
        <w:rPr>
          <w:lang w:eastAsia="zh-CN"/>
        </w:rPr>
        <w:t>与遵守规则等体育品德。</w:t>
      </w:r>
    </w:p>
    <w:p w:rsidR="008221A3" w:rsidRDefault="00B94681">
      <w:pPr>
        <w:pStyle w:val="a3"/>
        <w:numPr>
          <w:ilvl w:val="0"/>
          <w:numId w:val="4"/>
        </w:numPr>
        <w:spacing w:before="172" w:line="222" w:lineRule="auto"/>
        <w:ind w:left="469"/>
        <w:rPr>
          <w:b/>
          <w:bCs/>
          <w:spacing w:val="-3"/>
        </w:rPr>
      </w:pPr>
      <w:r>
        <w:rPr>
          <w:b/>
          <w:bCs/>
          <w:spacing w:val="-3"/>
        </w:rPr>
        <w:t>教学策略</w:t>
      </w:r>
    </w:p>
    <w:p w:rsidR="008221A3" w:rsidRDefault="00B94681">
      <w:pPr>
        <w:numPr>
          <w:ilvl w:val="0"/>
          <w:numId w:val="5"/>
        </w:numPr>
        <w:kinsoku w:val="0"/>
        <w:autoSpaceDE w:val="0"/>
        <w:autoSpaceDN w:val="0"/>
        <w:adjustRightInd w:val="0"/>
        <w:snapToGrid w:val="0"/>
        <w:spacing w:line="600" w:lineRule="exact"/>
        <w:ind w:firstLineChars="200" w:firstLine="480"/>
        <w:jc w:val="left"/>
        <w:textAlignment w:val="baseline"/>
        <w:rPr>
          <w:rFonts w:ascii="宋体" w:hAnsi="宋体"/>
          <w:sz w:val="24"/>
        </w:rPr>
      </w:pPr>
      <w:r>
        <w:rPr>
          <w:rFonts w:ascii="宋体" w:hAnsi="宋体" w:hint="eastAsia"/>
          <w:sz w:val="24"/>
        </w:rPr>
        <w:t>练习方法多：以多种方法进行练习，较好的保持了学生的练习兴趣，如飞行跑、辅助器材使用、间歇练习法、螺旋跑等。</w:t>
      </w:r>
    </w:p>
    <w:p w:rsidR="008221A3" w:rsidRDefault="00B94681">
      <w:pPr>
        <w:numPr>
          <w:ilvl w:val="0"/>
          <w:numId w:val="5"/>
        </w:numPr>
        <w:kinsoku w:val="0"/>
        <w:autoSpaceDE w:val="0"/>
        <w:autoSpaceDN w:val="0"/>
        <w:adjustRightInd w:val="0"/>
        <w:snapToGrid w:val="0"/>
        <w:spacing w:line="600" w:lineRule="exact"/>
        <w:ind w:firstLineChars="200" w:firstLine="480"/>
        <w:jc w:val="left"/>
        <w:textAlignment w:val="baseline"/>
        <w:rPr>
          <w:rFonts w:ascii="宋体" w:hAnsi="宋体"/>
          <w:sz w:val="24"/>
        </w:rPr>
      </w:pPr>
      <w:r>
        <w:rPr>
          <w:rFonts w:ascii="宋体" w:hAnsi="宋体" w:hint="eastAsia"/>
          <w:sz w:val="24"/>
        </w:rPr>
        <w:t>巧用辅助器材：为了引导学生更好地掌握弯道跑技术，采用男女质量不同水瓶、沙瓶，在负重的基础上，引导学生比较声音大小，体会摆臂内小外大。</w:t>
      </w:r>
    </w:p>
    <w:p w:rsidR="008221A3" w:rsidRDefault="00B94681">
      <w:pPr>
        <w:numPr>
          <w:ilvl w:val="0"/>
          <w:numId w:val="5"/>
        </w:numPr>
        <w:kinsoku w:val="0"/>
        <w:autoSpaceDE w:val="0"/>
        <w:autoSpaceDN w:val="0"/>
        <w:adjustRightInd w:val="0"/>
        <w:snapToGrid w:val="0"/>
        <w:spacing w:line="600" w:lineRule="exact"/>
        <w:ind w:firstLineChars="200" w:firstLine="480"/>
        <w:jc w:val="left"/>
        <w:textAlignment w:val="baseline"/>
        <w:rPr>
          <w:rFonts w:ascii="宋体" w:hAnsi="宋体"/>
          <w:sz w:val="24"/>
        </w:rPr>
      </w:pPr>
      <w:r>
        <w:rPr>
          <w:rFonts w:ascii="宋体" w:hAnsi="宋体" w:hint="eastAsia"/>
          <w:sz w:val="24"/>
        </w:rPr>
        <w:t>练习密度大：本课练习时间约为</w:t>
      </w:r>
      <w:r>
        <w:rPr>
          <w:rFonts w:ascii="宋体" w:hAnsi="宋体" w:hint="eastAsia"/>
          <w:sz w:val="24"/>
        </w:rPr>
        <w:t>25</w:t>
      </w:r>
      <w:r>
        <w:rPr>
          <w:rFonts w:ascii="宋体" w:hAnsi="宋体" w:hint="eastAsia"/>
          <w:sz w:val="24"/>
        </w:rPr>
        <w:t>分钟，弯道跑次数约为</w:t>
      </w:r>
      <w:r>
        <w:rPr>
          <w:rFonts w:ascii="宋体" w:hAnsi="宋体" w:hint="eastAsia"/>
          <w:sz w:val="24"/>
        </w:rPr>
        <w:t>20</w:t>
      </w:r>
      <w:r>
        <w:rPr>
          <w:rFonts w:ascii="宋体" w:hAnsi="宋体" w:hint="eastAsia"/>
          <w:sz w:val="24"/>
        </w:rPr>
        <w:t>次。教师的讲解、提示，多利用学生的练习时间渐次进行，基本是学生边练边提要求，边练习、边纠错，做到精讲多练。其次队形调动少，转换快，组织设计中注意前后内容的紧密衔接，有效提高课堂的练习密度。</w:t>
      </w:r>
    </w:p>
    <w:tbl>
      <w:tblPr>
        <w:tblStyle w:val="TableNormal"/>
        <w:tblpPr w:leftFromText="180" w:rightFromText="180" w:vertAnchor="text" w:horzAnchor="page" w:tblpX="1800" w:tblpY="-66"/>
        <w:tblOverlap w:val="never"/>
        <w:tblW w:w="90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6"/>
        <w:gridCol w:w="1681"/>
        <w:gridCol w:w="710"/>
        <w:gridCol w:w="971"/>
        <w:gridCol w:w="457"/>
        <w:gridCol w:w="1224"/>
        <w:gridCol w:w="1168"/>
        <w:gridCol w:w="1091"/>
        <w:gridCol w:w="367"/>
        <w:gridCol w:w="367"/>
        <w:gridCol w:w="369"/>
      </w:tblGrid>
      <w:tr w:rsidR="008221A3">
        <w:trPr>
          <w:trHeight w:val="348"/>
        </w:trPr>
        <w:tc>
          <w:tcPr>
            <w:tcW w:w="656" w:type="dxa"/>
            <w:vAlign w:val="center"/>
          </w:tcPr>
          <w:p w:rsidR="008221A3" w:rsidRDefault="00B94681">
            <w:pPr>
              <w:pStyle w:val="TableText"/>
              <w:spacing w:before="52" w:line="220" w:lineRule="auto"/>
              <w:jc w:val="center"/>
              <w:rPr>
                <w:sz w:val="20"/>
                <w:szCs w:val="20"/>
                <w:lang w:eastAsia="zh-CN"/>
              </w:rPr>
            </w:pPr>
            <w:r>
              <w:rPr>
                <w:rFonts w:hint="eastAsia"/>
                <w:b/>
                <w:bCs/>
                <w:sz w:val="21"/>
                <w:szCs w:val="21"/>
                <w:lang w:eastAsia="zh-CN"/>
              </w:rPr>
              <w:lastRenderedPageBreak/>
              <w:t>内容</w:t>
            </w:r>
          </w:p>
        </w:tc>
        <w:tc>
          <w:tcPr>
            <w:tcW w:w="2391" w:type="dxa"/>
            <w:gridSpan w:val="2"/>
          </w:tcPr>
          <w:p w:rsidR="008221A3" w:rsidRDefault="00B94681">
            <w:pPr>
              <w:pStyle w:val="TableText"/>
              <w:spacing w:before="52" w:line="220" w:lineRule="auto"/>
              <w:ind w:firstLineChars="100" w:firstLine="210"/>
              <w:rPr>
                <w:sz w:val="20"/>
                <w:szCs w:val="20"/>
                <w:lang w:eastAsia="zh-CN"/>
              </w:rPr>
            </w:pPr>
            <w:r>
              <w:rPr>
                <w:rFonts w:hint="eastAsia"/>
                <w:sz w:val="21"/>
                <w:szCs w:val="21"/>
                <w:lang w:eastAsia="zh-CN"/>
              </w:rPr>
              <w:t>快速跑——弯道跑</w:t>
            </w:r>
          </w:p>
        </w:tc>
        <w:tc>
          <w:tcPr>
            <w:tcW w:w="1428" w:type="dxa"/>
            <w:gridSpan w:val="2"/>
            <w:vAlign w:val="center"/>
          </w:tcPr>
          <w:p w:rsidR="008221A3" w:rsidRDefault="00B94681">
            <w:pPr>
              <w:pStyle w:val="TableText"/>
              <w:spacing w:before="52" w:line="220" w:lineRule="auto"/>
              <w:ind w:firstLineChars="100" w:firstLine="210"/>
              <w:rPr>
                <w:sz w:val="21"/>
                <w:szCs w:val="21"/>
                <w:lang w:eastAsia="zh-CN"/>
              </w:rPr>
            </w:pPr>
            <w:r>
              <w:rPr>
                <w:rFonts w:hint="eastAsia"/>
                <w:sz w:val="21"/>
                <w:szCs w:val="21"/>
                <w:lang w:eastAsia="zh-CN"/>
              </w:rPr>
              <w:t>单元课次</w:t>
            </w:r>
          </w:p>
        </w:tc>
        <w:tc>
          <w:tcPr>
            <w:tcW w:w="2392" w:type="dxa"/>
            <w:gridSpan w:val="2"/>
            <w:vAlign w:val="center"/>
          </w:tcPr>
          <w:p w:rsidR="008221A3" w:rsidRDefault="00B94681">
            <w:pPr>
              <w:pStyle w:val="TableText"/>
              <w:spacing w:before="52" w:line="220" w:lineRule="auto"/>
              <w:ind w:firstLineChars="100" w:firstLine="210"/>
              <w:rPr>
                <w:sz w:val="21"/>
                <w:szCs w:val="21"/>
                <w:lang w:eastAsia="zh-CN"/>
              </w:rPr>
            </w:pPr>
            <w:r>
              <w:rPr>
                <w:rFonts w:hint="eastAsia"/>
                <w:sz w:val="21"/>
                <w:szCs w:val="21"/>
                <w:lang w:eastAsia="zh-CN"/>
              </w:rPr>
              <w:t>13/18</w:t>
            </w:r>
          </w:p>
        </w:tc>
        <w:tc>
          <w:tcPr>
            <w:tcW w:w="1091" w:type="dxa"/>
            <w:vAlign w:val="center"/>
          </w:tcPr>
          <w:p w:rsidR="008221A3" w:rsidRDefault="00B94681">
            <w:pPr>
              <w:pStyle w:val="TableText"/>
              <w:spacing w:before="52" w:line="220" w:lineRule="auto"/>
              <w:ind w:firstLineChars="100" w:firstLine="210"/>
              <w:rPr>
                <w:sz w:val="21"/>
                <w:szCs w:val="21"/>
                <w:lang w:eastAsia="zh-CN"/>
              </w:rPr>
            </w:pPr>
            <w:r>
              <w:rPr>
                <w:rFonts w:hint="eastAsia"/>
                <w:sz w:val="21"/>
                <w:szCs w:val="21"/>
                <w:lang w:eastAsia="zh-CN"/>
              </w:rPr>
              <w:t>人数</w:t>
            </w:r>
          </w:p>
        </w:tc>
        <w:tc>
          <w:tcPr>
            <w:tcW w:w="1103" w:type="dxa"/>
            <w:gridSpan w:val="3"/>
            <w:vAlign w:val="center"/>
          </w:tcPr>
          <w:p w:rsidR="008221A3" w:rsidRDefault="00B94681">
            <w:pPr>
              <w:pStyle w:val="TableText"/>
              <w:spacing w:before="52" w:line="220" w:lineRule="auto"/>
              <w:ind w:firstLineChars="200" w:firstLine="420"/>
              <w:rPr>
                <w:sz w:val="21"/>
                <w:szCs w:val="21"/>
                <w:lang w:eastAsia="zh-CN"/>
              </w:rPr>
            </w:pPr>
            <w:r>
              <w:rPr>
                <w:rFonts w:hint="eastAsia"/>
                <w:sz w:val="21"/>
                <w:szCs w:val="21"/>
                <w:lang w:eastAsia="zh-CN"/>
              </w:rPr>
              <w:t>48</w:t>
            </w:r>
          </w:p>
        </w:tc>
      </w:tr>
      <w:tr w:rsidR="008221A3">
        <w:trPr>
          <w:trHeight w:val="90"/>
        </w:trPr>
        <w:tc>
          <w:tcPr>
            <w:tcW w:w="656" w:type="dxa"/>
            <w:vAlign w:val="center"/>
          </w:tcPr>
          <w:p w:rsidR="008221A3" w:rsidRDefault="00B94681">
            <w:pPr>
              <w:jc w:val="center"/>
              <w:rPr>
                <w:rFonts w:ascii="宋体" w:hAnsi="宋体"/>
                <w:b/>
                <w:bCs/>
                <w:sz w:val="20"/>
                <w:szCs w:val="22"/>
              </w:rPr>
            </w:pPr>
            <w:r>
              <w:rPr>
                <w:rFonts w:ascii="宋体" w:hAnsi="宋体" w:hint="eastAsia"/>
                <w:b/>
                <w:bCs/>
                <w:sz w:val="20"/>
                <w:szCs w:val="22"/>
              </w:rPr>
              <w:t>学</w:t>
            </w:r>
          </w:p>
          <w:p w:rsidR="008221A3" w:rsidRDefault="00B94681">
            <w:pPr>
              <w:jc w:val="center"/>
              <w:rPr>
                <w:rFonts w:ascii="宋体" w:hAnsi="宋体"/>
                <w:b/>
                <w:bCs/>
                <w:sz w:val="20"/>
                <w:szCs w:val="22"/>
              </w:rPr>
            </w:pPr>
            <w:r>
              <w:rPr>
                <w:rFonts w:ascii="宋体" w:hAnsi="宋体" w:hint="eastAsia"/>
                <w:b/>
                <w:bCs/>
                <w:sz w:val="20"/>
                <w:szCs w:val="22"/>
              </w:rPr>
              <w:t>习</w:t>
            </w:r>
          </w:p>
          <w:p w:rsidR="008221A3" w:rsidRDefault="00B94681">
            <w:pPr>
              <w:jc w:val="center"/>
              <w:rPr>
                <w:rFonts w:ascii="宋体" w:hAnsi="宋体"/>
                <w:b/>
                <w:bCs/>
                <w:sz w:val="20"/>
                <w:szCs w:val="22"/>
              </w:rPr>
            </w:pPr>
            <w:r>
              <w:rPr>
                <w:rFonts w:ascii="宋体" w:hAnsi="宋体" w:hint="eastAsia"/>
                <w:b/>
                <w:bCs/>
                <w:sz w:val="20"/>
                <w:szCs w:val="22"/>
              </w:rPr>
              <w:t>目</w:t>
            </w:r>
          </w:p>
          <w:p w:rsidR="008221A3" w:rsidRDefault="00B94681">
            <w:pPr>
              <w:jc w:val="center"/>
              <w:rPr>
                <w:rFonts w:ascii="宋体" w:hAnsi="宋体"/>
                <w:b/>
                <w:bCs/>
                <w:sz w:val="20"/>
                <w:szCs w:val="22"/>
              </w:rPr>
            </w:pPr>
            <w:r>
              <w:rPr>
                <w:rFonts w:ascii="宋体" w:hAnsi="宋体" w:hint="eastAsia"/>
                <w:b/>
                <w:bCs/>
                <w:sz w:val="20"/>
                <w:szCs w:val="22"/>
              </w:rPr>
              <w:t>标</w:t>
            </w:r>
          </w:p>
        </w:tc>
        <w:tc>
          <w:tcPr>
            <w:tcW w:w="8405" w:type="dxa"/>
            <w:gridSpan w:val="10"/>
          </w:tcPr>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1.</w:t>
            </w:r>
            <w:r>
              <w:rPr>
                <w:rFonts w:hint="eastAsia"/>
                <w:spacing w:val="-1"/>
                <w:sz w:val="21"/>
                <w:szCs w:val="21"/>
                <w:lang w:eastAsia="zh-CN"/>
              </w:rPr>
              <w:t>运动能力：通过学习，学生能知道弯道跑的技术要领，以及动作原理，加强对田径运动的了解。</w:t>
            </w:r>
            <w:r>
              <w:rPr>
                <w:rFonts w:hint="eastAsia"/>
                <w:spacing w:val="-1"/>
                <w:sz w:val="21"/>
                <w:szCs w:val="21"/>
                <w:lang w:eastAsia="zh-CN"/>
              </w:rPr>
              <w:t>85%</w:t>
            </w:r>
            <w:r>
              <w:rPr>
                <w:rFonts w:hint="eastAsia"/>
                <w:spacing w:val="-1"/>
                <w:sz w:val="21"/>
                <w:szCs w:val="21"/>
                <w:lang w:eastAsia="zh-CN"/>
              </w:rPr>
              <w:t>的学生能做出身体内倾、外侧摆臂大于内侧摆臂的弯道跑动作，发展速度素质、技能素质及上下肢的协调性。</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2.</w:t>
            </w:r>
            <w:r>
              <w:rPr>
                <w:rFonts w:hint="eastAsia"/>
                <w:spacing w:val="-1"/>
                <w:sz w:val="21"/>
                <w:szCs w:val="21"/>
                <w:lang w:eastAsia="zh-CN"/>
              </w:rPr>
              <w:t>健康行为：体验运动乐趣，树立安全意识，消除运动疲劳，保持良好心态。</w:t>
            </w:r>
          </w:p>
          <w:p w:rsidR="008221A3" w:rsidRDefault="00B94681">
            <w:pPr>
              <w:pStyle w:val="TableText"/>
              <w:spacing w:before="78" w:line="255" w:lineRule="auto"/>
              <w:ind w:left="117" w:right="112"/>
              <w:rPr>
                <w:sz w:val="20"/>
                <w:szCs w:val="22"/>
                <w:lang w:eastAsia="zh-CN"/>
              </w:rPr>
            </w:pPr>
            <w:r>
              <w:rPr>
                <w:rFonts w:hint="eastAsia"/>
                <w:spacing w:val="-1"/>
                <w:sz w:val="21"/>
                <w:szCs w:val="21"/>
                <w:lang w:eastAsia="zh-CN"/>
              </w:rPr>
              <w:t>3.</w:t>
            </w:r>
            <w:r>
              <w:rPr>
                <w:rFonts w:hint="eastAsia"/>
                <w:spacing w:val="-1"/>
                <w:sz w:val="21"/>
                <w:szCs w:val="21"/>
                <w:lang w:eastAsia="zh-CN"/>
              </w:rPr>
              <w:t>体育品德：养成勇敢、果断、团结合作与遵守规则等体育品德。</w:t>
            </w:r>
          </w:p>
        </w:tc>
      </w:tr>
      <w:tr w:rsidR="008221A3">
        <w:trPr>
          <w:trHeight w:val="682"/>
        </w:trPr>
        <w:tc>
          <w:tcPr>
            <w:tcW w:w="656" w:type="dxa"/>
            <w:tcBorders>
              <w:bottom w:val="single" w:sz="4" w:space="0" w:color="000000"/>
            </w:tcBorders>
            <w:vAlign w:val="center"/>
          </w:tcPr>
          <w:p w:rsidR="008221A3" w:rsidRDefault="00B94681">
            <w:pPr>
              <w:jc w:val="center"/>
              <w:rPr>
                <w:rFonts w:ascii="宋体" w:hAnsi="宋体"/>
                <w:b/>
                <w:bCs/>
                <w:sz w:val="20"/>
                <w:szCs w:val="22"/>
              </w:rPr>
            </w:pPr>
            <w:r>
              <w:rPr>
                <w:rFonts w:ascii="宋体" w:hAnsi="宋体" w:hint="eastAsia"/>
                <w:b/>
                <w:bCs/>
                <w:sz w:val="20"/>
                <w:szCs w:val="22"/>
              </w:rPr>
              <w:t>学习</w:t>
            </w:r>
          </w:p>
          <w:p w:rsidR="008221A3" w:rsidRDefault="00B94681">
            <w:pPr>
              <w:jc w:val="center"/>
              <w:rPr>
                <w:rFonts w:ascii="宋体" w:hAnsi="宋体"/>
                <w:sz w:val="20"/>
                <w:szCs w:val="20"/>
              </w:rPr>
            </w:pPr>
            <w:r>
              <w:rPr>
                <w:rFonts w:ascii="宋体" w:hAnsi="宋体" w:hint="eastAsia"/>
                <w:b/>
                <w:bCs/>
                <w:sz w:val="20"/>
                <w:szCs w:val="22"/>
              </w:rPr>
              <w:t>重点</w:t>
            </w:r>
          </w:p>
        </w:tc>
        <w:tc>
          <w:tcPr>
            <w:tcW w:w="8405" w:type="dxa"/>
            <w:gridSpan w:val="10"/>
            <w:vAlign w:val="center"/>
          </w:tcPr>
          <w:p w:rsidR="008221A3" w:rsidRDefault="00B94681">
            <w:pPr>
              <w:rPr>
                <w:sz w:val="20"/>
                <w:szCs w:val="22"/>
              </w:rPr>
            </w:pPr>
            <w:r>
              <w:rPr>
                <w:rFonts w:ascii="宋体" w:hAnsi="宋体" w:hint="eastAsia"/>
                <w:spacing w:val="-1"/>
                <w:szCs w:val="21"/>
              </w:rPr>
              <w:t>身体内倾、摆臂内小外大。</w:t>
            </w:r>
          </w:p>
        </w:tc>
      </w:tr>
      <w:tr w:rsidR="008221A3">
        <w:trPr>
          <w:trHeight w:val="546"/>
        </w:trPr>
        <w:tc>
          <w:tcPr>
            <w:tcW w:w="656" w:type="dxa"/>
            <w:tcBorders>
              <w:top w:val="single" w:sz="4" w:space="0" w:color="000000"/>
              <w:bottom w:val="single" w:sz="4" w:space="0" w:color="000000"/>
            </w:tcBorders>
            <w:vAlign w:val="center"/>
          </w:tcPr>
          <w:p w:rsidR="008221A3" w:rsidRDefault="00B94681">
            <w:pPr>
              <w:pStyle w:val="TableText"/>
              <w:spacing w:before="37"/>
              <w:jc w:val="center"/>
              <w:rPr>
                <w:b/>
                <w:bCs/>
                <w:sz w:val="20"/>
                <w:szCs w:val="20"/>
                <w:lang w:eastAsia="zh-CN"/>
              </w:rPr>
            </w:pPr>
            <w:r>
              <w:rPr>
                <w:rFonts w:hint="eastAsia"/>
                <w:b/>
                <w:bCs/>
                <w:sz w:val="20"/>
                <w:szCs w:val="20"/>
                <w:lang w:eastAsia="zh-CN"/>
              </w:rPr>
              <w:t>学习</w:t>
            </w:r>
          </w:p>
          <w:p w:rsidR="008221A3" w:rsidRDefault="00B94681">
            <w:pPr>
              <w:pStyle w:val="TableText"/>
              <w:spacing w:before="37"/>
              <w:jc w:val="center"/>
              <w:rPr>
                <w:sz w:val="20"/>
                <w:szCs w:val="20"/>
                <w:lang w:eastAsia="zh-CN"/>
              </w:rPr>
            </w:pPr>
            <w:r>
              <w:rPr>
                <w:rFonts w:hint="eastAsia"/>
                <w:b/>
                <w:bCs/>
                <w:sz w:val="20"/>
                <w:szCs w:val="20"/>
                <w:lang w:eastAsia="zh-CN"/>
              </w:rPr>
              <w:t>难点</w:t>
            </w:r>
          </w:p>
        </w:tc>
        <w:tc>
          <w:tcPr>
            <w:tcW w:w="8405" w:type="dxa"/>
            <w:gridSpan w:val="10"/>
            <w:vAlign w:val="center"/>
          </w:tcPr>
          <w:p w:rsidR="008221A3" w:rsidRDefault="00B94681">
            <w:pPr>
              <w:pStyle w:val="a3"/>
              <w:spacing w:before="173" w:line="222" w:lineRule="auto"/>
              <w:jc w:val="left"/>
              <w:rPr>
                <w:sz w:val="21"/>
                <w:szCs w:val="21"/>
                <w:lang w:eastAsia="zh-CN"/>
              </w:rPr>
            </w:pPr>
            <w:r>
              <w:rPr>
                <w:rFonts w:hint="eastAsia"/>
                <w:sz w:val="21"/>
                <w:szCs w:val="21"/>
                <w:lang w:eastAsia="zh-CN"/>
              </w:rPr>
              <w:t>左脚前脚掌外侧，右脚前脚掌内侧</w:t>
            </w:r>
            <w:r>
              <w:rPr>
                <w:rFonts w:hint="eastAsia"/>
                <w:sz w:val="21"/>
                <w:szCs w:val="21"/>
                <w:lang w:eastAsia="zh-CN"/>
              </w:rPr>
              <w:t>着地</w:t>
            </w:r>
            <w:r>
              <w:rPr>
                <w:rFonts w:hint="eastAsia"/>
                <w:sz w:val="21"/>
                <w:szCs w:val="21"/>
                <w:lang w:eastAsia="zh-CN"/>
              </w:rPr>
              <w:t>，弯道内加速和保持高速的技术</w:t>
            </w:r>
            <w:r>
              <w:rPr>
                <w:rFonts w:hint="eastAsia"/>
                <w:sz w:val="21"/>
                <w:szCs w:val="21"/>
                <w:lang w:eastAsia="zh-CN"/>
              </w:rPr>
              <w:t>。</w:t>
            </w:r>
          </w:p>
          <w:p w:rsidR="008221A3" w:rsidRDefault="008221A3">
            <w:pPr>
              <w:rPr>
                <w:sz w:val="20"/>
                <w:szCs w:val="22"/>
              </w:rPr>
            </w:pPr>
          </w:p>
        </w:tc>
      </w:tr>
      <w:tr w:rsidR="008221A3">
        <w:trPr>
          <w:trHeight w:val="273"/>
        </w:trPr>
        <w:tc>
          <w:tcPr>
            <w:tcW w:w="656" w:type="dxa"/>
            <w:vMerge w:val="restart"/>
            <w:tcBorders>
              <w:top w:val="single" w:sz="4" w:space="0" w:color="000000"/>
            </w:tcBorders>
            <w:vAlign w:val="center"/>
          </w:tcPr>
          <w:p w:rsidR="008221A3" w:rsidRDefault="00B94681">
            <w:pPr>
              <w:pStyle w:val="TableText"/>
              <w:spacing w:before="58"/>
              <w:ind w:right="53"/>
              <w:jc w:val="center"/>
              <w:rPr>
                <w:b/>
                <w:bCs/>
                <w:sz w:val="21"/>
                <w:szCs w:val="21"/>
                <w:lang w:eastAsia="zh-CN"/>
              </w:rPr>
            </w:pPr>
            <w:r>
              <w:rPr>
                <w:rFonts w:hint="eastAsia"/>
                <w:b/>
                <w:bCs/>
                <w:sz w:val="21"/>
                <w:szCs w:val="21"/>
                <w:lang w:eastAsia="zh-CN"/>
              </w:rPr>
              <w:t>课的</w:t>
            </w:r>
          </w:p>
          <w:p w:rsidR="008221A3" w:rsidRDefault="00B94681">
            <w:pPr>
              <w:pStyle w:val="TableText"/>
              <w:spacing w:before="58"/>
              <w:ind w:right="53"/>
              <w:jc w:val="center"/>
              <w:rPr>
                <w:b/>
                <w:bCs/>
                <w:sz w:val="21"/>
                <w:szCs w:val="21"/>
                <w:lang w:eastAsia="zh-CN"/>
              </w:rPr>
            </w:pPr>
            <w:r>
              <w:rPr>
                <w:rFonts w:hint="eastAsia"/>
                <w:b/>
                <w:bCs/>
                <w:sz w:val="21"/>
                <w:szCs w:val="21"/>
                <w:lang w:eastAsia="zh-CN"/>
              </w:rPr>
              <w:t>结构</w:t>
            </w:r>
          </w:p>
        </w:tc>
        <w:tc>
          <w:tcPr>
            <w:tcW w:w="1681" w:type="dxa"/>
            <w:vMerge w:val="restart"/>
            <w:vAlign w:val="center"/>
          </w:tcPr>
          <w:p w:rsidR="008221A3" w:rsidRDefault="00B94681">
            <w:pPr>
              <w:pStyle w:val="TableText"/>
              <w:spacing w:before="58"/>
              <w:ind w:right="53"/>
              <w:jc w:val="center"/>
              <w:rPr>
                <w:b/>
                <w:bCs/>
                <w:sz w:val="21"/>
                <w:szCs w:val="21"/>
                <w:lang w:eastAsia="zh-CN"/>
              </w:rPr>
            </w:pPr>
            <w:r>
              <w:rPr>
                <w:rFonts w:hint="eastAsia"/>
                <w:b/>
                <w:bCs/>
                <w:sz w:val="21"/>
                <w:szCs w:val="21"/>
                <w:lang w:eastAsia="zh-CN"/>
              </w:rPr>
              <w:t>学习内容</w:t>
            </w:r>
          </w:p>
        </w:tc>
        <w:tc>
          <w:tcPr>
            <w:tcW w:w="1681" w:type="dxa"/>
            <w:gridSpan w:val="2"/>
            <w:vMerge w:val="restart"/>
            <w:vAlign w:val="center"/>
          </w:tcPr>
          <w:p w:rsidR="008221A3" w:rsidRDefault="00B94681">
            <w:pPr>
              <w:pStyle w:val="TableText"/>
              <w:spacing w:before="58"/>
              <w:ind w:right="53"/>
              <w:jc w:val="center"/>
              <w:rPr>
                <w:b/>
                <w:bCs/>
                <w:sz w:val="21"/>
                <w:szCs w:val="21"/>
                <w:lang w:eastAsia="zh-CN"/>
              </w:rPr>
            </w:pPr>
            <w:r>
              <w:rPr>
                <w:rFonts w:hint="eastAsia"/>
                <w:b/>
                <w:bCs/>
                <w:sz w:val="21"/>
                <w:szCs w:val="21"/>
                <w:lang w:eastAsia="zh-CN"/>
              </w:rPr>
              <w:t>教师指导策略</w:t>
            </w:r>
          </w:p>
        </w:tc>
        <w:tc>
          <w:tcPr>
            <w:tcW w:w="1681" w:type="dxa"/>
            <w:gridSpan w:val="2"/>
            <w:vMerge w:val="restart"/>
            <w:vAlign w:val="center"/>
          </w:tcPr>
          <w:p w:rsidR="008221A3" w:rsidRDefault="00B94681">
            <w:pPr>
              <w:pStyle w:val="TableText"/>
              <w:spacing w:before="58"/>
              <w:ind w:right="53"/>
              <w:jc w:val="center"/>
              <w:rPr>
                <w:b/>
                <w:bCs/>
                <w:sz w:val="21"/>
                <w:szCs w:val="21"/>
                <w:lang w:eastAsia="zh-CN"/>
              </w:rPr>
            </w:pPr>
            <w:r>
              <w:rPr>
                <w:rFonts w:hint="eastAsia"/>
                <w:b/>
                <w:bCs/>
                <w:sz w:val="21"/>
                <w:szCs w:val="21"/>
                <w:lang w:eastAsia="zh-CN"/>
              </w:rPr>
              <w:t>学生学练活动</w:t>
            </w:r>
          </w:p>
        </w:tc>
        <w:tc>
          <w:tcPr>
            <w:tcW w:w="2259" w:type="dxa"/>
            <w:gridSpan w:val="2"/>
            <w:vMerge w:val="restart"/>
            <w:vAlign w:val="center"/>
          </w:tcPr>
          <w:p w:rsidR="008221A3" w:rsidRDefault="00B94681">
            <w:pPr>
              <w:pStyle w:val="TableText"/>
              <w:spacing w:before="58"/>
              <w:ind w:right="53"/>
              <w:jc w:val="center"/>
              <w:rPr>
                <w:b/>
                <w:bCs/>
                <w:sz w:val="21"/>
                <w:szCs w:val="21"/>
                <w:lang w:eastAsia="zh-CN"/>
              </w:rPr>
            </w:pPr>
            <w:r>
              <w:rPr>
                <w:rFonts w:hint="eastAsia"/>
                <w:b/>
                <w:bCs/>
                <w:sz w:val="21"/>
                <w:szCs w:val="21"/>
                <w:lang w:eastAsia="zh-CN"/>
              </w:rPr>
              <w:t>组织、教法要求</w:t>
            </w:r>
          </w:p>
        </w:tc>
        <w:tc>
          <w:tcPr>
            <w:tcW w:w="1103" w:type="dxa"/>
            <w:gridSpan w:val="3"/>
          </w:tcPr>
          <w:p w:rsidR="008221A3" w:rsidRDefault="00B94681">
            <w:pPr>
              <w:pStyle w:val="TableText"/>
              <w:spacing w:before="58"/>
              <w:ind w:right="53"/>
              <w:jc w:val="center"/>
              <w:rPr>
                <w:b/>
                <w:bCs/>
                <w:sz w:val="21"/>
                <w:szCs w:val="21"/>
                <w:lang w:eastAsia="zh-CN"/>
              </w:rPr>
            </w:pPr>
            <w:r>
              <w:rPr>
                <w:rFonts w:hint="eastAsia"/>
                <w:b/>
                <w:bCs/>
                <w:sz w:val="21"/>
                <w:szCs w:val="21"/>
                <w:lang w:eastAsia="zh-CN"/>
              </w:rPr>
              <w:t>运动负荷</w:t>
            </w:r>
          </w:p>
        </w:tc>
      </w:tr>
      <w:tr w:rsidR="008221A3">
        <w:trPr>
          <w:trHeight w:val="273"/>
        </w:trPr>
        <w:tc>
          <w:tcPr>
            <w:tcW w:w="656" w:type="dxa"/>
            <w:vMerge/>
          </w:tcPr>
          <w:p w:rsidR="008221A3" w:rsidRDefault="008221A3">
            <w:pPr>
              <w:pStyle w:val="TableText"/>
              <w:spacing w:before="58"/>
              <w:ind w:right="53"/>
              <w:jc w:val="center"/>
              <w:rPr>
                <w:b/>
                <w:bCs/>
                <w:sz w:val="21"/>
                <w:szCs w:val="21"/>
                <w:lang w:eastAsia="zh-CN"/>
              </w:rPr>
            </w:pPr>
          </w:p>
        </w:tc>
        <w:tc>
          <w:tcPr>
            <w:tcW w:w="1681" w:type="dxa"/>
            <w:vMerge/>
          </w:tcPr>
          <w:p w:rsidR="008221A3" w:rsidRDefault="008221A3">
            <w:pPr>
              <w:pStyle w:val="TableText"/>
              <w:spacing w:before="58"/>
              <w:ind w:right="53"/>
              <w:jc w:val="center"/>
              <w:rPr>
                <w:b/>
                <w:bCs/>
                <w:sz w:val="21"/>
                <w:szCs w:val="21"/>
                <w:lang w:eastAsia="zh-CN"/>
              </w:rPr>
            </w:pPr>
          </w:p>
        </w:tc>
        <w:tc>
          <w:tcPr>
            <w:tcW w:w="1681" w:type="dxa"/>
            <w:gridSpan w:val="2"/>
            <w:vMerge/>
          </w:tcPr>
          <w:p w:rsidR="008221A3" w:rsidRDefault="008221A3">
            <w:pPr>
              <w:pStyle w:val="TableText"/>
              <w:spacing w:before="58"/>
              <w:ind w:right="53"/>
              <w:jc w:val="center"/>
              <w:rPr>
                <w:b/>
                <w:bCs/>
                <w:sz w:val="21"/>
                <w:szCs w:val="21"/>
                <w:lang w:eastAsia="zh-CN"/>
              </w:rPr>
            </w:pPr>
          </w:p>
        </w:tc>
        <w:tc>
          <w:tcPr>
            <w:tcW w:w="1681" w:type="dxa"/>
            <w:gridSpan w:val="2"/>
            <w:vMerge/>
          </w:tcPr>
          <w:p w:rsidR="008221A3" w:rsidRDefault="008221A3">
            <w:pPr>
              <w:pStyle w:val="TableText"/>
              <w:spacing w:before="58"/>
              <w:ind w:right="53"/>
              <w:jc w:val="center"/>
              <w:rPr>
                <w:b/>
                <w:bCs/>
                <w:sz w:val="21"/>
                <w:szCs w:val="21"/>
                <w:lang w:eastAsia="zh-CN"/>
              </w:rPr>
            </w:pPr>
          </w:p>
        </w:tc>
        <w:tc>
          <w:tcPr>
            <w:tcW w:w="2259" w:type="dxa"/>
            <w:gridSpan w:val="2"/>
            <w:vMerge/>
          </w:tcPr>
          <w:p w:rsidR="008221A3" w:rsidRDefault="008221A3">
            <w:pPr>
              <w:pStyle w:val="TableText"/>
              <w:spacing w:before="58"/>
              <w:ind w:right="53"/>
              <w:jc w:val="center"/>
              <w:rPr>
                <w:b/>
                <w:bCs/>
                <w:sz w:val="21"/>
                <w:szCs w:val="21"/>
                <w:lang w:eastAsia="zh-CN"/>
              </w:rPr>
            </w:pPr>
          </w:p>
        </w:tc>
        <w:tc>
          <w:tcPr>
            <w:tcW w:w="367" w:type="dxa"/>
            <w:vAlign w:val="center"/>
          </w:tcPr>
          <w:p w:rsidR="008221A3" w:rsidRDefault="00B94681">
            <w:pPr>
              <w:pStyle w:val="TableText"/>
              <w:spacing w:before="58"/>
              <w:ind w:right="53"/>
              <w:jc w:val="center"/>
              <w:rPr>
                <w:b/>
                <w:bCs/>
                <w:sz w:val="21"/>
                <w:szCs w:val="21"/>
                <w:lang w:eastAsia="zh-CN"/>
              </w:rPr>
            </w:pPr>
            <w:r>
              <w:rPr>
                <w:rFonts w:hint="eastAsia"/>
                <w:b/>
                <w:bCs/>
                <w:sz w:val="21"/>
                <w:szCs w:val="21"/>
                <w:lang w:eastAsia="zh-CN"/>
              </w:rPr>
              <w:t>时间</w:t>
            </w:r>
          </w:p>
        </w:tc>
        <w:tc>
          <w:tcPr>
            <w:tcW w:w="367" w:type="dxa"/>
            <w:vAlign w:val="center"/>
          </w:tcPr>
          <w:p w:rsidR="008221A3" w:rsidRDefault="00B94681">
            <w:pPr>
              <w:pStyle w:val="TableText"/>
              <w:spacing w:before="58"/>
              <w:ind w:right="53"/>
              <w:jc w:val="center"/>
              <w:rPr>
                <w:b/>
                <w:bCs/>
                <w:sz w:val="21"/>
                <w:szCs w:val="21"/>
                <w:lang w:eastAsia="zh-CN"/>
              </w:rPr>
            </w:pPr>
            <w:r>
              <w:rPr>
                <w:rFonts w:hint="eastAsia"/>
                <w:b/>
                <w:bCs/>
                <w:sz w:val="21"/>
                <w:szCs w:val="21"/>
                <w:lang w:eastAsia="zh-CN"/>
              </w:rPr>
              <w:t>次数</w:t>
            </w:r>
          </w:p>
        </w:tc>
        <w:tc>
          <w:tcPr>
            <w:tcW w:w="369" w:type="dxa"/>
            <w:vAlign w:val="center"/>
          </w:tcPr>
          <w:p w:rsidR="008221A3" w:rsidRDefault="00B94681">
            <w:pPr>
              <w:pStyle w:val="TableText"/>
              <w:spacing w:before="58"/>
              <w:ind w:right="53"/>
              <w:jc w:val="center"/>
              <w:rPr>
                <w:b/>
                <w:bCs/>
                <w:sz w:val="21"/>
                <w:szCs w:val="21"/>
                <w:lang w:eastAsia="zh-CN"/>
              </w:rPr>
            </w:pPr>
            <w:r>
              <w:rPr>
                <w:rFonts w:hint="eastAsia"/>
                <w:b/>
                <w:bCs/>
                <w:sz w:val="21"/>
                <w:szCs w:val="21"/>
                <w:lang w:eastAsia="zh-CN"/>
              </w:rPr>
              <w:t>强度</w:t>
            </w:r>
          </w:p>
        </w:tc>
      </w:tr>
      <w:tr w:rsidR="008221A3">
        <w:trPr>
          <w:trHeight w:val="273"/>
        </w:trPr>
        <w:tc>
          <w:tcPr>
            <w:tcW w:w="656" w:type="dxa"/>
            <w:vAlign w:val="center"/>
          </w:tcPr>
          <w:p w:rsidR="008221A3" w:rsidRDefault="00B94681">
            <w:pPr>
              <w:jc w:val="center"/>
              <w:rPr>
                <w:rFonts w:ascii="宋体" w:hAnsi="宋体"/>
                <w:b/>
                <w:bCs/>
                <w:szCs w:val="21"/>
              </w:rPr>
            </w:pPr>
            <w:r>
              <w:rPr>
                <w:rFonts w:ascii="宋体" w:hAnsi="宋体" w:hint="eastAsia"/>
                <w:b/>
                <w:bCs/>
                <w:szCs w:val="21"/>
              </w:rPr>
              <w:t>开</w:t>
            </w:r>
          </w:p>
          <w:p w:rsidR="008221A3" w:rsidRDefault="00B94681">
            <w:pPr>
              <w:jc w:val="center"/>
              <w:rPr>
                <w:rFonts w:ascii="宋体" w:hAnsi="宋体"/>
                <w:b/>
                <w:bCs/>
                <w:szCs w:val="21"/>
              </w:rPr>
            </w:pPr>
            <w:r>
              <w:rPr>
                <w:rFonts w:ascii="宋体" w:hAnsi="宋体" w:hint="eastAsia"/>
                <w:b/>
                <w:bCs/>
                <w:szCs w:val="21"/>
              </w:rPr>
              <w:t>始</w:t>
            </w:r>
          </w:p>
          <w:p w:rsidR="008221A3" w:rsidRDefault="00B94681">
            <w:pPr>
              <w:jc w:val="center"/>
              <w:rPr>
                <w:rFonts w:ascii="宋体" w:hAnsi="宋体"/>
                <w:b/>
                <w:bCs/>
                <w:szCs w:val="21"/>
              </w:rPr>
            </w:pPr>
            <w:r>
              <w:rPr>
                <w:rFonts w:ascii="宋体" w:hAnsi="宋体" w:hint="eastAsia"/>
                <w:b/>
                <w:bCs/>
                <w:szCs w:val="21"/>
              </w:rPr>
              <w:t>部</w:t>
            </w:r>
          </w:p>
          <w:p w:rsidR="008221A3" w:rsidRDefault="00B94681">
            <w:pPr>
              <w:jc w:val="center"/>
              <w:rPr>
                <w:rFonts w:ascii="宋体" w:hAnsi="宋体"/>
                <w:b/>
                <w:bCs/>
                <w:szCs w:val="21"/>
              </w:rPr>
            </w:pPr>
            <w:r>
              <w:rPr>
                <w:rFonts w:ascii="宋体" w:hAnsi="宋体" w:hint="eastAsia"/>
                <w:b/>
                <w:bCs/>
                <w:szCs w:val="21"/>
              </w:rPr>
              <w:t>分</w:t>
            </w:r>
          </w:p>
        </w:tc>
        <w:tc>
          <w:tcPr>
            <w:tcW w:w="1681" w:type="dxa"/>
          </w:tcPr>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1.</w:t>
            </w:r>
            <w:r>
              <w:rPr>
                <w:rFonts w:hint="eastAsia"/>
                <w:spacing w:val="-1"/>
                <w:sz w:val="21"/>
                <w:szCs w:val="21"/>
                <w:lang w:eastAsia="zh-CN"/>
              </w:rPr>
              <w:t>课堂常规</w:t>
            </w:r>
          </w:p>
          <w:p w:rsidR="008221A3" w:rsidRDefault="008221A3">
            <w:pPr>
              <w:pStyle w:val="TableText"/>
              <w:spacing w:before="78" w:line="255" w:lineRule="auto"/>
              <w:ind w:left="117" w:right="112"/>
              <w:rPr>
                <w:spacing w:val="-1"/>
                <w:sz w:val="21"/>
                <w:szCs w:val="21"/>
                <w:lang w:eastAsia="zh-CN"/>
              </w:rPr>
            </w:pPr>
          </w:p>
        </w:tc>
        <w:tc>
          <w:tcPr>
            <w:tcW w:w="1681" w:type="dxa"/>
            <w:gridSpan w:val="2"/>
          </w:tcPr>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1.</w:t>
            </w:r>
            <w:r>
              <w:rPr>
                <w:rFonts w:hint="eastAsia"/>
                <w:spacing w:val="-1"/>
                <w:sz w:val="21"/>
                <w:szCs w:val="21"/>
                <w:lang w:eastAsia="zh-CN"/>
              </w:rPr>
              <w:t>师生问好</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2.</w:t>
            </w:r>
            <w:r>
              <w:rPr>
                <w:rFonts w:hint="eastAsia"/>
                <w:spacing w:val="-1"/>
                <w:sz w:val="21"/>
                <w:szCs w:val="21"/>
                <w:lang w:eastAsia="zh-CN"/>
              </w:rPr>
              <w:t>宣布本节课的内容和要求</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3.</w:t>
            </w:r>
            <w:r>
              <w:rPr>
                <w:rFonts w:hint="eastAsia"/>
                <w:spacing w:val="-1"/>
                <w:sz w:val="21"/>
                <w:szCs w:val="21"/>
                <w:lang w:eastAsia="zh-CN"/>
              </w:rPr>
              <w:t>检查服装，安排见习生</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4.</w:t>
            </w:r>
            <w:r>
              <w:rPr>
                <w:rFonts w:hint="eastAsia"/>
                <w:spacing w:val="-1"/>
                <w:sz w:val="21"/>
                <w:szCs w:val="21"/>
                <w:lang w:eastAsia="zh-CN"/>
              </w:rPr>
              <w:t>安全教育</w:t>
            </w:r>
          </w:p>
        </w:tc>
        <w:tc>
          <w:tcPr>
            <w:tcW w:w="1681" w:type="dxa"/>
            <w:gridSpan w:val="2"/>
          </w:tcPr>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1.</w:t>
            </w:r>
            <w:r>
              <w:rPr>
                <w:rFonts w:hint="eastAsia"/>
                <w:spacing w:val="-1"/>
                <w:sz w:val="21"/>
                <w:szCs w:val="21"/>
                <w:lang w:eastAsia="zh-CN"/>
              </w:rPr>
              <w:t>师生问好</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2.</w:t>
            </w:r>
            <w:r>
              <w:rPr>
                <w:rFonts w:hint="eastAsia"/>
                <w:spacing w:val="-1"/>
                <w:sz w:val="21"/>
                <w:szCs w:val="21"/>
                <w:lang w:eastAsia="zh-CN"/>
              </w:rPr>
              <w:t>认真听记，明确要求</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3.</w:t>
            </w:r>
            <w:r>
              <w:rPr>
                <w:rFonts w:hint="eastAsia"/>
                <w:spacing w:val="-1"/>
                <w:sz w:val="21"/>
                <w:szCs w:val="21"/>
                <w:lang w:eastAsia="zh-CN"/>
              </w:rPr>
              <w:t>见习生按要求进行活动</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4.</w:t>
            </w:r>
            <w:r>
              <w:rPr>
                <w:rFonts w:hint="eastAsia"/>
                <w:spacing w:val="-1"/>
                <w:sz w:val="21"/>
                <w:szCs w:val="21"/>
                <w:lang w:eastAsia="zh-CN"/>
              </w:rPr>
              <w:t>牢记安全事项</w:t>
            </w:r>
          </w:p>
        </w:tc>
        <w:tc>
          <w:tcPr>
            <w:tcW w:w="2259" w:type="dxa"/>
            <w:gridSpan w:val="2"/>
          </w:tcPr>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队形：四列横队</w:t>
            </w:r>
          </w:p>
          <w:p w:rsidR="008221A3" w:rsidRDefault="00B94681">
            <w:pPr>
              <w:pStyle w:val="TableText"/>
              <w:spacing w:before="1"/>
              <w:ind w:left="147"/>
              <w:rPr>
                <w:sz w:val="21"/>
                <w:szCs w:val="21"/>
                <w:lang w:eastAsia="zh-CN"/>
              </w:rPr>
            </w:pPr>
            <w:r>
              <w:rPr>
                <w:rFonts w:hint="eastAsia"/>
                <w:sz w:val="21"/>
                <w:szCs w:val="21"/>
                <w:lang w:eastAsia="zh-CN"/>
              </w:rPr>
              <w:t>×××××××××</w:t>
            </w:r>
          </w:p>
          <w:p w:rsidR="008221A3" w:rsidRDefault="00B94681">
            <w:pPr>
              <w:pStyle w:val="TableText"/>
              <w:spacing w:before="1"/>
              <w:ind w:left="147"/>
              <w:rPr>
                <w:sz w:val="21"/>
                <w:szCs w:val="21"/>
                <w:lang w:eastAsia="zh-CN"/>
              </w:rPr>
            </w:pPr>
            <w:r>
              <w:rPr>
                <w:rFonts w:hint="eastAsia"/>
                <w:sz w:val="21"/>
                <w:szCs w:val="21"/>
                <w:lang w:eastAsia="zh-CN"/>
              </w:rPr>
              <w:t>×××××××××</w:t>
            </w:r>
          </w:p>
          <w:p w:rsidR="008221A3" w:rsidRDefault="00B94681">
            <w:pPr>
              <w:pStyle w:val="TableText"/>
              <w:spacing w:before="1"/>
              <w:ind w:left="147"/>
              <w:rPr>
                <w:sz w:val="21"/>
                <w:szCs w:val="21"/>
                <w:lang w:eastAsia="zh-CN"/>
              </w:rPr>
            </w:pPr>
            <w:r>
              <w:rPr>
                <w:rFonts w:hint="eastAsia"/>
                <w:sz w:val="21"/>
                <w:szCs w:val="21"/>
                <w:lang w:eastAsia="zh-CN"/>
              </w:rPr>
              <w:t>×××××××××</w:t>
            </w:r>
          </w:p>
          <w:p w:rsidR="008221A3" w:rsidRDefault="00B94681">
            <w:pPr>
              <w:pStyle w:val="TableText"/>
              <w:spacing w:before="1"/>
              <w:ind w:left="147"/>
              <w:rPr>
                <w:sz w:val="21"/>
                <w:szCs w:val="21"/>
                <w:lang w:eastAsia="zh-CN"/>
              </w:rPr>
            </w:pPr>
            <w:r>
              <w:rPr>
                <w:rFonts w:hint="eastAsia"/>
                <w:sz w:val="21"/>
                <w:szCs w:val="21"/>
                <w:lang w:eastAsia="zh-CN"/>
              </w:rPr>
              <w:t>×××××××××</w:t>
            </w:r>
          </w:p>
          <w:p w:rsidR="008221A3" w:rsidRDefault="00B94681">
            <w:pPr>
              <w:pStyle w:val="TableText"/>
              <w:spacing w:before="1"/>
              <w:ind w:left="147"/>
              <w:rPr>
                <w:sz w:val="21"/>
                <w:szCs w:val="21"/>
                <w:lang w:eastAsia="zh-CN"/>
              </w:rPr>
            </w:pPr>
            <w:r>
              <w:rPr>
                <w:rFonts w:hint="eastAsia"/>
                <w:sz w:val="21"/>
                <w:szCs w:val="21"/>
                <w:lang w:eastAsia="zh-CN"/>
              </w:rPr>
              <w:t xml:space="preserve">       </w:t>
            </w:r>
            <w:r>
              <w:rPr>
                <w:rFonts w:hint="eastAsia"/>
                <w:sz w:val="21"/>
                <w:szCs w:val="21"/>
                <w:lang w:eastAsia="zh-CN"/>
              </w:rPr>
              <w:t>☆</w:t>
            </w:r>
          </w:p>
          <w:p w:rsidR="008221A3" w:rsidRDefault="00B94681">
            <w:pPr>
              <w:pStyle w:val="TableText"/>
              <w:spacing w:before="1"/>
              <w:ind w:left="147"/>
              <w:rPr>
                <w:sz w:val="21"/>
                <w:szCs w:val="21"/>
                <w:lang w:eastAsia="zh-CN"/>
              </w:rPr>
            </w:pPr>
            <w:r>
              <w:rPr>
                <w:rFonts w:hint="eastAsia"/>
                <w:sz w:val="21"/>
                <w:szCs w:val="21"/>
                <w:lang w:eastAsia="zh-CN"/>
              </w:rPr>
              <w:t>要求：快、静、齐。</w:t>
            </w:r>
          </w:p>
          <w:p w:rsidR="008221A3" w:rsidRDefault="008221A3">
            <w:pPr>
              <w:pStyle w:val="TableText"/>
              <w:spacing w:before="1"/>
              <w:ind w:left="147"/>
              <w:rPr>
                <w:sz w:val="21"/>
                <w:szCs w:val="21"/>
                <w:lang w:eastAsia="zh-CN"/>
              </w:rPr>
            </w:pPr>
          </w:p>
          <w:p w:rsidR="008221A3" w:rsidRDefault="008221A3">
            <w:pPr>
              <w:pStyle w:val="TableText"/>
              <w:spacing w:before="46"/>
              <w:rPr>
                <w:sz w:val="21"/>
                <w:szCs w:val="21"/>
                <w:lang w:eastAsia="zh-CN"/>
              </w:rPr>
            </w:pPr>
          </w:p>
        </w:tc>
        <w:tc>
          <w:tcPr>
            <w:tcW w:w="367" w:type="dxa"/>
            <w:vAlign w:val="center"/>
          </w:tcPr>
          <w:p w:rsidR="008221A3" w:rsidRDefault="008221A3">
            <w:pPr>
              <w:jc w:val="center"/>
              <w:rPr>
                <w:rFonts w:ascii="宋体" w:hAnsi="宋体"/>
                <w:szCs w:val="21"/>
              </w:rPr>
            </w:pPr>
          </w:p>
          <w:p w:rsidR="008221A3" w:rsidRDefault="00B94681">
            <w:pPr>
              <w:jc w:val="center"/>
              <w:rPr>
                <w:rFonts w:ascii="宋体" w:hAnsi="宋体"/>
                <w:szCs w:val="21"/>
              </w:rPr>
            </w:pPr>
            <w:r>
              <w:rPr>
                <w:rFonts w:ascii="宋体" w:hAnsi="宋体" w:hint="eastAsia"/>
                <w:szCs w:val="21"/>
              </w:rPr>
              <w:t>1</w:t>
            </w:r>
          </w:p>
          <w:p w:rsidR="008221A3" w:rsidRDefault="008221A3">
            <w:pPr>
              <w:jc w:val="center"/>
              <w:rPr>
                <w:rFonts w:ascii="宋体" w:hAnsi="宋体"/>
                <w:szCs w:val="21"/>
              </w:rPr>
            </w:pPr>
          </w:p>
        </w:tc>
        <w:tc>
          <w:tcPr>
            <w:tcW w:w="367" w:type="dxa"/>
            <w:vAlign w:val="center"/>
          </w:tcPr>
          <w:p w:rsidR="008221A3" w:rsidRDefault="00B94681">
            <w:pPr>
              <w:jc w:val="center"/>
              <w:rPr>
                <w:rFonts w:ascii="宋体" w:hAnsi="宋体"/>
                <w:szCs w:val="21"/>
              </w:rPr>
            </w:pPr>
            <w:r>
              <w:rPr>
                <w:rFonts w:ascii="宋体" w:hAnsi="宋体" w:hint="eastAsia"/>
                <w:szCs w:val="21"/>
              </w:rPr>
              <w:t>1</w:t>
            </w:r>
          </w:p>
        </w:tc>
        <w:tc>
          <w:tcPr>
            <w:tcW w:w="369" w:type="dxa"/>
            <w:vAlign w:val="center"/>
          </w:tcPr>
          <w:p w:rsidR="008221A3" w:rsidRDefault="008221A3">
            <w:pPr>
              <w:jc w:val="center"/>
              <w:rPr>
                <w:rFonts w:ascii="宋体" w:hAnsi="宋体"/>
                <w:szCs w:val="21"/>
              </w:rPr>
            </w:pPr>
          </w:p>
          <w:p w:rsidR="008221A3" w:rsidRDefault="00B94681">
            <w:pPr>
              <w:jc w:val="center"/>
              <w:rPr>
                <w:rFonts w:ascii="宋体" w:hAnsi="宋体"/>
                <w:szCs w:val="21"/>
              </w:rPr>
            </w:pPr>
            <w:r>
              <w:rPr>
                <w:rFonts w:ascii="宋体" w:hAnsi="宋体" w:hint="eastAsia"/>
                <w:szCs w:val="21"/>
              </w:rPr>
              <w:t>低</w:t>
            </w:r>
          </w:p>
          <w:p w:rsidR="008221A3" w:rsidRDefault="008221A3">
            <w:pPr>
              <w:jc w:val="center"/>
              <w:rPr>
                <w:rFonts w:ascii="宋体" w:hAnsi="宋体"/>
                <w:szCs w:val="21"/>
              </w:rPr>
            </w:pPr>
          </w:p>
        </w:tc>
      </w:tr>
      <w:tr w:rsidR="008221A3">
        <w:trPr>
          <w:trHeight w:val="3184"/>
        </w:trPr>
        <w:tc>
          <w:tcPr>
            <w:tcW w:w="656" w:type="dxa"/>
            <w:vAlign w:val="center"/>
          </w:tcPr>
          <w:p w:rsidR="008221A3" w:rsidRDefault="008221A3">
            <w:pPr>
              <w:jc w:val="center"/>
              <w:rPr>
                <w:rFonts w:ascii="宋体" w:hAnsi="宋体"/>
                <w:b/>
                <w:bCs/>
                <w:szCs w:val="21"/>
              </w:rPr>
            </w:pPr>
          </w:p>
          <w:p w:rsidR="008221A3" w:rsidRDefault="008221A3">
            <w:pPr>
              <w:jc w:val="center"/>
              <w:rPr>
                <w:rFonts w:ascii="宋体" w:hAnsi="宋体"/>
                <w:b/>
                <w:bCs/>
                <w:szCs w:val="21"/>
              </w:rPr>
            </w:pPr>
          </w:p>
          <w:p w:rsidR="008221A3" w:rsidRDefault="008221A3">
            <w:pPr>
              <w:jc w:val="center"/>
              <w:rPr>
                <w:rFonts w:ascii="宋体" w:hAnsi="宋体"/>
                <w:b/>
                <w:bCs/>
                <w:szCs w:val="21"/>
              </w:rPr>
            </w:pPr>
          </w:p>
          <w:p w:rsidR="008221A3" w:rsidRDefault="008221A3">
            <w:pPr>
              <w:jc w:val="center"/>
              <w:rPr>
                <w:rFonts w:ascii="宋体" w:hAnsi="宋体"/>
                <w:b/>
                <w:bCs/>
                <w:szCs w:val="21"/>
              </w:rPr>
            </w:pPr>
          </w:p>
          <w:p w:rsidR="008221A3" w:rsidRDefault="008221A3">
            <w:pPr>
              <w:jc w:val="center"/>
              <w:rPr>
                <w:rFonts w:ascii="宋体" w:hAnsi="宋体"/>
                <w:b/>
                <w:bCs/>
                <w:szCs w:val="21"/>
              </w:rPr>
            </w:pPr>
          </w:p>
          <w:p w:rsidR="008221A3" w:rsidRDefault="008221A3">
            <w:pPr>
              <w:jc w:val="center"/>
              <w:rPr>
                <w:rFonts w:ascii="宋体" w:hAnsi="宋体"/>
                <w:b/>
                <w:bCs/>
                <w:szCs w:val="21"/>
              </w:rPr>
            </w:pPr>
          </w:p>
          <w:p w:rsidR="008221A3" w:rsidRDefault="008221A3">
            <w:pPr>
              <w:jc w:val="center"/>
              <w:rPr>
                <w:rFonts w:ascii="宋体" w:hAnsi="宋体"/>
                <w:b/>
                <w:bCs/>
                <w:szCs w:val="21"/>
              </w:rPr>
            </w:pPr>
          </w:p>
          <w:p w:rsidR="008221A3" w:rsidRDefault="00B94681">
            <w:pPr>
              <w:jc w:val="center"/>
              <w:rPr>
                <w:rFonts w:ascii="宋体" w:hAnsi="宋体"/>
                <w:b/>
                <w:bCs/>
                <w:szCs w:val="21"/>
              </w:rPr>
            </w:pPr>
            <w:r>
              <w:rPr>
                <w:rFonts w:ascii="宋体" w:hAnsi="宋体" w:hint="eastAsia"/>
                <w:b/>
                <w:bCs/>
                <w:szCs w:val="21"/>
              </w:rPr>
              <w:t>准</w:t>
            </w:r>
          </w:p>
          <w:p w:rsidR="008221A3" w:rsidRDefault="00B94681">
            <w:pPr>
              <w:jc w:val="center"/>
              <w:rPr>
                <w:rFonts w:ascii="宋体" w:hAnsi="宋体"/>
                <w:b/>
                <w:bCs/>
                <w:szCs w:val="21"/>
              </w:rPr>
            </w:pPr>
            <w:r>
              <w:rPr>
                <w:rFonts w:ascii="宋体" w:hAnsi="宋体" w:hint="eastAsia"/>
                <w:b/>
                <w:bCs/>
                <w:szCs w:val="21"/>
              </w:rPr>
              <w:t>备</w:t>
            </w:r>
          </w:p>
          <w:p w:rsidR="008221A3" w:rsidRDefault="00B94681">
            <w:pPr>
              <w:jc w:val="center"/>
              <w:rPr>
                <w:rFonts w:ascii="宋体" w:hAnsi="宋体"/>
                <w:b/>
                <w:bCs/>
                <w:szCs w:val="21"/>
              </w:rPr>
            </w:pPr>
            <w:r>
              <w:rPr>
                <w:rFonts w:ascii="宋体" w:hAnsi="宋体" w:hint="eastAsia"/>
                <w:b/>
                <w:bCs/>
                <w:szCs w:val="21"/>
              </w:rPr>
              <w:t>部</w:t>
            </w:r>
          </w:p>
          <w:p w:rsidR="008221A3" w:rsidRDefault="00B94681">
            <w:pPr>
              <w:jc w:val="center"/>
              <w:rPr>
                <w:rFonts w:ascii="宋体" w:hAnsi="宋体"/>
                <w:b/>
                <w:bCs/>
                <w:szCs w:val="21"/>
              </w:rPr>
            </w:pPr>
            <w:r>
              <w:rPr>
                <w:rFonts w:ascii="宋体" w:hAnsi="宋体" w:hint="eastAsia"/>
                <w:b/>
                <w:bCs/>
                <w:szCs w:val="21"/>
              </w:rPr>
              <w:t>分</w:t>
            </w:r>
          </w:p>
          <w:p w:rsidR="008221A3" w:rsidRDefault="008221A3">
            <w:pPr>
              <w:jc w:val="center"/>
              <w:rPr>
                <w:rFonts w:ascii="宋体" w:hAnsi="宋体"/>
                <w:b/>
                <w:bCs/>
                <w:szCs w:val="21"/>
              </w:rPr>
            </w:pPr>
          </w:p>
          <w:p w:rsidR="008221A3" w:rsidRDefault="008221A3">
            <w:pPr>
              <w:jc w:val="center"/>
              <w:rPr>
                <w:rFonts w:ascii="宋体" w:hAnsi="宋体"/>
                <w:b/>
                <w:bCs/>
                <w:szCs w:val="21"/>
              </w:rPr>
            </w:pPr>
          </w:p>
          <w:p w:rsidR="008221A3" w:rsidRDefault="008221A3">
            <w:pPr>
              <w:jc w:val="center"/>
              <w:rPr>
                <w:rFonts w:ascii="宋体" w:hAnsi="宋体"/>
                <w:b/>
                <w:bCs/>
                <w:szCs w:val="21"/>
              </w:rPr>
            </w:pPr>
          </w:p>
          <w:p w:rsidR="008221A3" w:rsidRDefault="008221A3">
            <w:pPr>
              <w:jc w:val="center"/>
              <w:rPr>
                <w:rFonts w:ascii="宋体" w:hAnsi="宋体"/>
                <w:b/>
                <w:bCs/>
                <w:szCs w:val="21"/>
              </w:rPr>
            </w:pPr>
          </w:p>
          <w:p w:rsidR="008221A3" w:rsidRDefault="008221A3">
            <w:pPr>
              <w:jc w:val="center"/>
              <w:rPr>
                <w:rFonts w:ascii="宋体" w:hAnsi="宋体"/>
                <w:b/>
                <w:bCs/>
                <w:szCs w:val="21"/>
              </w:rPr>
            </w:pPr>
          </w:p>
          <w:p w:rsidR="008221A3" w:rsidRDefault="008221A3">
            <w:pPr>
              <w:jc w:val="center"/>
              <w:rPr>
                <w:rFonts w:ascii="宋体" w:hAnsi="宋体"/>
                <w:b/>
                <w:bCs/>
                <w:szCs w:val="21"/>
              </w:rPr>
            </w:pPr>
          </w:p>
          <w:p w:rsidR="008221A3" w:rsidRDefault="008221A3">
            <w:pPr>
              <w:jc w:val="center"/>
              <w:rPr>
                <w:rFonts w:ascii="宋体" w:hAnsi="宋体"/>
                <w:b/>
                <w:bCs/>
                <w:szCs w:val="21"/>
              </w:rPr>
            </w:pPr>
          </w:p>
          <w:p w:rsidR="008221A3" w:rsidRDefault="008221A3">
            <w:pPr>
              <w:jc w:val="center"/>
              <w:rPr>
                <w:rFonts w:ascii="宋体" w:hAnsi="宋体"/>
                <w:b/>
                <w:bCs/>
                <w:szCs w:val="21"/>
              </w:rPr>
            </w:pPr>
          </w:p>
          <w:p w:rsidR="008221A3" w:rsidRDefault="008221A3">
            <w:pPr>
              <w:jc w:val="center"/>
              <w:rPr>
                <w:rFonts w:ascii="宋体" w:hAnsi="宋体"/>
                <w:b/>
                <w:bCs/>
                <w:szCs w:val="21"/>
              </w:rPr>
            </w:pPr>
          </w:p>
          <w:p w:rsidR="008221A3" w:rsidRDefault="008221A3">
            <w:pPr>
              <w:rPr>
                <w:rFonts w:ascii="宋体" w:hAnsi="宋体"/>
                <w:b/>
                <w:bCs/>
                <w:szCs w:val="21"/>
              </w:rPr>
            </w:pPr>
          </w:p>
          <w:p w:rsidR="008221A3" w:rsidRDefault="008221A3">
            <w:pPr>
              <w:rPr>
                <w:rFonts w:ascii="宋体" w:hAnsi="宋体"/>
                <w:b/>
                <w:bCs/>
                <w:szCs w:val="21"/>
              </w:rPr>
            </w:pPr>
          </w:p>
          <w:p w:rsidR="008221A3" w:rsidRDefault="008221A3">
            <w:pPr>
              <w:rPr>
                <w:rFonts w:ascii="宋体" w:hAnsi="宋体"/>
                <w:b/>
                <w:bCs/>
                <w:szCs w:val="21"/>
              </w:rPr>
            </w:pPr>
          </w:p>
          <w:p w:rsidR="008221A3" w:rsidRDefault="008221A3">
            <w:pPr>
              <w:rPr>
                <w:rFonts w:ascii="宋体" w:hAnsi="宋体"/>
                <w:b/>
                <w:bCs/>
                <w:szCs w:val="21"/>
              </w:rPr>
            </w:pPr>
          </w:p>
          <w:p w:rsidR="008221A3" w:rsidRDefault="008221A3">
            <w:pPr>
              <w:rPr>
                <w:rFonts w:ascii="宋体" w:hAnsi="宋体"/>
                <w:b/>
                <w:bCs/>
                <w:szCs w:val="21"/>
              </w:rPr>
            </w:pPr>
          </w:p>
          <w:p w:rsidR="008221A3" w:rsidRDefault="008221A3">
            <w:pPr>
              <w:rPr>
                <w:rFonts w:ascii="宋体" w:hAnsi="宋体"/>
                <w:b/>
                <w:bCs/>
                <w:szCs w:val="21"/>
              </w:rPr>
            </w:pPr>
          </w:p>
          <w:p w:rsidR="008221A3" w:rsidRDefault="008221A3">
            <w:pPr>
              <w:rPr>
                <w:rFonts w:ascii="宋体" w:hAnsi="宋体"/>
                <w:b/>
                <w:bCs/>
                <w:szCs w:val="21"/>
              </w:rPr>
            </w:pPr>
          </w:p>
          <w:p w:rsidR="008221A3" w:rsidRDefault="008221A3">
            <w:pPr>
              <w:rPr>
                <w:rFonts w:ascii="宋体" w:hAnsi="宋体"/>
                <w:b/>
                <w:bCs/>
                <w:szCs w:val="21"/>
              </w:rPr>
            </w:pPr>
          </w:p>
          <w:p w:rsidR="008221A3" w:rsidRDefault="008221A3">
            <w:pPr>
              <w:rPr>
                <w:rFonts w:ascii="宋体" w:hAnsi="宋体"/>
                <w:b/>
                <w:bCs/>
                <w:szCs w:val="21"/>
              </w:rPr>
            </w:pPr>
          </w:p>
          <w:p w:rsidR="008221A3" w:rsidRDefault="008221A3">
            <w:pPr>
              <w:rPr>
                <w:rFonts w:ascii="宋体" w:hAnsi="宋体"/>
                <w:b/>
                <w:bCs/>
                <w:szCs w:val="21"/>
              </w:rPr>
            </w:pPr>
          </w:p>
          <w:p w:rsidR="008221A3" w:rsidRDefault="008221A3">
            <w:pPr>
              <w:rPr>
                <w:rFonts w:ascii="宋体" w:hAnsi="宋体"/>
                <w:b/>
                <w:bCs/>
                <w:szCs w:val="21"/>
              </w:rPr>
            </w:pPr>
          </w:p>
          <w:p w:rsidR="008221A3" w:rsidRDefault="008221A3">
            <w:pPr>
              <w:rPr>
                <w:rFonts w:ascii="宋体" w:hAnsi="宋体"/>
                <w:b/>
                <w:bCs/>
                <w:szCs w:val="21"/>
              </w:rPr>
            </w:pPr>
          </w:p>
          <w:p w:rsidR="008221A3" w:rsidRDefault="008221A3">
            <w:pPr>
              <w:rPr>
                <w:rFonts w:ascii="宋体" w:hAnsi="宋体"/>
                <w:b/>
                <w:bCs/>
                <w:szCs w:val="21"/>
              </w:rPr>
            </w:pPr>
          </w:p>
          <w:p w:rsidR="008221A3" w:rsidRDefault="008221A3">
            <w:pPr>
              <w:rPr>
                <w:rFonts w:ascii="宋体" w:hAnsi="宋体"/>
                <w:b/>
                <w:bCs/>
                <w:szCs w:val="21"/>
              </w:rPr>
            </w:pPr>
          </w:p>
          <w:p w:rsidR="008221A3" w:rsidRDefault="008221A3">
            <w:pPr>
              <w:rPr>
                <w:rFonts w:ascii="宋体" w:hAnsi="宋体"/>
                <w:b/>
                <w:bCs/>
                <w:szCs w:val="21"/>
              </w:rPr>
            </w:pPr>
          </w:p>
          <w:p w:rsidR="008221A3" w:rsidRDefault="008221A3">
            <w:pPr>
              <w:rPr>
                <w:rFonts w:ascii="宋体" w:hAnsi="宋体"/>
                <w:b/>
                <w:bCs/>
                <w:szCs w:val="21"/>
              </w:rPr>
            </w:pPr>
          </w:p>
          <w:p w:rsidR="008221A3" w:rsidRDefault="008221A3">
            <w:pPr>
              <w:rPr>
                <w:rFonts w:ascii="宋体" w:hAnsi="宋体"/>
                <w:b/>
                <w:bCs/>
                <w:szCs w:val="21"/>
              </w:rPr>
            </w:pPr>
          </w:p>
          <w:p w:rsidR="008221A3" w:rsidRDefault="00B94681">
            <w:pPr>
              <w:ind w:firstLineChars="100" w:firstLine="211"/>
              <w:rPr>
                <w:rFonts w:ascii="宋体" w:hAnsi="宋体"/>
                <w:b/>
                <w:bCs/>
                <w:szCs w:val="21"/>
              </w:rPr>
            </w:pPr>
            <w:r>
              <w:rPr>
                <w:rFonts w:ascii="宋体" w:hAnsi="宋体" w:hint="eastAsia"/>
                <w:b/>
                <w:bCs/>
                <w:szCs w:val="21"/>
              </w:rPr>
              <w:t>基</w:t>
            </w:r>
          </w:p>
          <w:p w:rsidR="008221A3" w:rsidRDefault="00B94681">
            <w:pPr>
              <w:ind w:firstLineChars="100" w:firstLine="211"/>
              <w:rPr>
                <w:rFonts w:ascii="宋体" w:hAnsi="宋体"/>
                <w:b/>
                <w:bCs/>
                <w:szCs w:val="21"/>
              </w:rPr>
            </w:pPr>
            <w:r>
              <w:rPr>
                <w:rFonts w:ascii="宋体" w:hAnsi="宋体" w:hint="eastAsia"/>
                <w:b/>
                <w:bCs/>
                <w:szCs w:val="21"/>
              </w:rPr>
              <w:t>本</w:t>
            </w:r>
          </w:p>
          <w:p w:rsidR="008221A3" w:rsidRDefault="00B94681">
            <w:pPr>
              <w:ind w:firstLineChars="100" w:firstLine="211"/>
              <w:rPr>
                <w:rFonts w:ascii="宋体" w:hAnsi="宋体"/>
                <w:b/>
                <w:bCs/>
                <w:szCs w:val="21"/>
              </w:rPr>
            </w:pPr>
            <w:r>
              <w:rPr>
                <w:rFonts w:ascii="宋体" w:hAnsi="宋体" w:hint="eastAsia"/>
                <w:b/>
                <w:bCs/>
                <w:szCs w:val="21"/>
              </w:rPr>
              <w:t>部</w:t>
            </w:r>
          </w:p>
          <w:p w:rsidR="008221A3" w:rsidRDefault="00B94681">
            <w:pPr>
              <w:ind w:firstLineChars="100" w:firstLine="211"/>
              <w:rPr>
                <w:rFonts w:ascii="宋体" w:hAnsi="宋体"/>
                <w:b/>
                <w:bCs/>
                <w:szCs w:val="21"/>
              </w:rPr>
            </w:pPr>
            <w:r>
              <w:rPr>
                <w:rFonts w:ascii="宋体" w:hAnsi="宋体" w:hint="eastAsia"/>
                <w:b/>
                <w:bCs/>
                <w:szCs w:val="21"/>
              </w:rPr>
              <w:t>分</w:t>
            </w: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ind w:firstLineChars="100" w:firstLine="211"/>
              <w:rPr>
                <w:rFonts w:ascii="宋体" w:hAnsi="宋体"/>
                <w:b/>
                <w:bCs/>
                <w:szCs w:val="21"/>
              </w:rPr>
            </w:pPr>
          </w:p>
          <w:p w:rsidR="008221A3" w:rsidRDefault="008221A3">
            <w:pPr>
              <w:rPr>
                <w:rFonts w:ascii="宋体" w:hAnsi="宋体"/>
                <w:b/>
                <w:bCs/>
                <w:szCs w:val="21"/>
              </w:rPr>
            </w:pPr>
          </w:p>
          <w:p w:rsidR="008221A3" w:rsidRDefault="00B94681">
            <w:pPr>
              <w:ind w:firstLineChars="100" w:firstLine="211"/>
              <w:rPr>
                <w:rFonts w:ascii="宋体" w:hAnsi="宋体"/>
                <w:b/>
                <w:bCs/>
                <w:szCs w:val="21"/>
              </w:rPr>
            </w:pPr>
            <w:r>
              <w:rPr>
                <w:rFonts w:ascii="宋体" w:hAnsi="宋体" w:hint="eastAsia"/>
                <w:b/>
                <w:bCs/>
                <w:szCs w:val="21"/>
              </w:rPr>
              <w:t>基</w:t>
            </w:r>
          </w:p>
          <w:p w:rsidR="008221A3" w:rsidRDefault="00B94681">
            <w:pPr>
              <w:ind w:firstLineChars="100" w:firstLine="211"/>
              <w:rPr>
                <w:rFonts w:ascii="宋体" w:hAnsi="宋体"/>
                <w:b/>
                <w:bCs/>
                <w:szCs w:val="21"/>
              </w:rPr>
            </w:pPr>
            <w:r>
              <w:rPr>
                <w:rFonts w:ascii="宋体" w:hAnsi="宋体" w:hint="eastAsia"/>
                <w:b/>
                <w:bCs/>
                <w:szCs w:val="21"/>
              </w:rPr>
              <w:t>本</w:t>
            </w:r>
          </w:p>
          <w:p w:rsidR="008221A3" w:rsidRDefault="00B94681">
            <w:pPr>
              <w:ind w:firstLineChars="100" w:firstLine="211"/>
              <w:rPr>
                <w:rFonts w:ascii="宋体" w:hAnsi="宋体"/>
                <w:b/>
                <w:bCs/>
                <w:szCs w:val="21"/>
              </w:rPr>
            </w:pPr>
            <w:r>
              <w:rPr>
                <w:rFonts w:ascii="宋体" w:hAnsi="宋体" w:hint="eastAsia"/>
                <w:b/>
                <w:bCs/>
                <w:szCs w:val="21"/>
              </w:rPr>
              <w:t>部</w:t>
            </w:r>
          </w:p>
          <w:p w:rsidR="008221A3" w:rsidRDefault="00B94681">
            <w:pPr>
              <w:ind w:firstLineChars="100" w:firstLine="211"/>
              <w:rPr>
                <w:rFonts w:ascii="宋体" w:hAnsi="宋体"/>
                <w:b/>
                <w:bCs/>
                <w:szCs w:val="21"/>
              </w:rPr>
            </w:pPr>
            <w:r>
              <w:rPr>
                <w:rFonts w:ascii="宋体" w:hAnsi="宋体" w:hint="eastAsia"/>
                <w:b/>
                <w:bCs/>
                <w:szCs w:val="21"/>
              </w:rPr>
              <w:t>分</w:t>
            </w:r>
          </w:p>
        </w:tc>
        <w:tc>
          <w:tcPr>
            <w:tcW w:w="1681" w:type="dxa"/>
          </w:tcPr>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lastRenderedPageBreak/>
              <w:t>1.S</w:t>
            </w:r>
            <w:r>
              <w:rPr>
                <w:rFonts w:hint="eastAsia"/>
                <w:spacing w:val="-1"/>
                <w:sz w:val="21"/>
                <w:szCs w:val="21"/>
                <w:lang w:eastAsia="zh-CN"/>
              </w:rPr>
              <w:t>型热身跑</w:t>
            </w: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2.</w:t>
            </w:r>
            <w:r>
              <w:rPr>
                <w:rFonts w:hint="eastAsia"/>
                <w:spacing w:val="-1"/>
                <w:sz w:val="21"/>
                <w:szCs w:val="21"/>
                <w:lang w:eastAsia="zh-CN"/>
              </w:rPr>
              <w:t>“喊数追逐跑”游戏</w:t>
            </w: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B94681">
            <w:pPr>
              <w:pStyle w:val="TableText"/>
              <w:numPr>
                <w:ilvl w:val="0"/>
                <w:numId w:val="6"/>
              </w:numPr>
              <w:spacing w:before="78" w:line="255" w:lineRule="auto"/>
              <w:ind w:left="117" w:right="112"/>
              <w:rPr>
                <w:spacing w:val="-1"/>
                <w:sz w:val="21"/>
                <w:szCs w:val="21"/>
                <w:lang w:eastAsia="zh-CN"/>
              </w:rPr>
            </w:pPr>
            <w:r>
              <w:rPr>
                <w:rFonts w:hint="eastAsia"/>
                <w:spacing w:val="-1"/>
                <w:sz w:val="21"/>
                <w:szCs w:val="21"/>
                <w:lang w:eastAsia="zh-CN"/>
              </w:rPr>
              <w:lastRenderedPageBreak/>
              <w:t>自主体验</w:t>
            </w:r>
          </w:p>
          <w:p w:rsidR="008221A3" w:rsidRDefault="008221A3">
            <w:pPr>
              <w:pStyle w:val="TableText"/>
              <w:spacing w:before="78" w:line="255" w:lineRule="auto"/>
              <w:ind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1.</w:t>
            </w:r>
            <w:r>
              <w:rPr>
                <w:rFonts w:hint="eastAsia"/>
                <w:spacing w:val="-1"/>
                <w:sz w:val="21"/>
                <w:szCs w:val="21"/>
                <w:lang w:eastAsia="zh-CN"/>
              </w:rPr>
              <w:t>体验：飞行跑</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要点：身体内倾</w:t>
            </w: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right="112"/>
              <w:rPr>
                <w:spacing w:val="-1"/>
                <w:sz w:val="21"/>
                <w:szCs w:val="21"/>
                <w:lang w:eastAsia="zh-CN"/>
              </w:rPr>
            </w:pPr>
          </w:p>
          <w:p w:rsidR="008221A3" w:rsidRDefault="008221A3">
            <w:pPr>
              <w:pStyle w:val="TableText"/>
              <w:spacing w:before="78" w:line="255" w:lineRule="auto"/>
              <w:ind w:right="112"/>
              <w:rPr>
                <w:spacing w:val="-1"/>
                <w:sz w:val="21"/>
                <w:szCs w:val="21"/>
                <w:lang w:eastAsia="zh-CN"/>
              </w:rPr>
            </w:pPr>
          </w:p>
          <w:p w:rsidR="008221A3" w:rsidRDefault="008221A3">
            <w:pPr>
              <w:pStyle w:val="TableText"/>
              <w:spacing w:before="78" w:line="255" w:lineRule="auto"/>
              <w:ind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2.</w:t>
            </w:r>
            <w:r>
              <w:rPr>
                <w:rFonts w:hint="eastAsia"/>
                <w:spacing w:val="-1"/>
                <w:sz w:val="21"/>
                <w:szCs w:val="21"/>
                <w:lang w:eastAsia="zh-CN"/>
              </w:rPr>
              <w:t>提问：直道跑和弯道跑有什么区别？</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要点：摆臂内小外大、脚掌位置</w:t>
            </w:r>
          </w:p>
          <w:p w:rsidR="008221A3" w:rsidRDefault="008221A3">
            <w:pPr>
              <w:pStyle w:val="TableText"/>
              <w:spacing w:before="78" w:line="255" w:lineRule="auto"/>
              <w:ind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二、弯道跑学练</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1.</w:t>
            </w:r>
            <w:r>
              <w:rPr>
                <w:rFonts w:hint="eastAsia"/>
                <w:spacing w:val="-1"/>
                <w:sz w:val="21"/>
                <w:szCs w:val="21"/>
                <w:lang w:eastAsia="zh-CN"/>
              </w:rPr>
              <w:t>摆臂练习（右手沙瓶、左手水瓶）</w:t>
            </w: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2.</w:t>
            </w:r>
            <w:r>
              <w:rPr>
                <w:rFonts w:hint="eastAsia"/>
                <w:spacing w:val="-1"/>
                <w:sz w:val="21"/>
                <w:szCs w:val="21"/>
                <w:lang w:eastAsia="zh-CN"/>
              </w:rPr>
              <w:t>巩固练习：切圆跑</w:t>
            </w: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lastRenderedPageBreak/>
              <w:t>三、弯道跑比赛</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螺旋跑接力赛</w:t>
            </w: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B94681">
            <w:pPr>
              <w:pStyle w:val="TableText"/>
              <w:numPr>
                <w:ilvl w:val="0"/>
                <w:numId w:val="7"/>
              </w:numPr>
              <w:spacing w:before="78" w:line="255" w:lineRule="auto"/>
              <w:ind w:left="117" w:right="112"/>
              <w:rPr>
                <w:spacing w:val="-1"/>
                <w:sz w:val="21"/>
                <w:szCs w:val="21"/>
                <w:lang w:eastAsia="zh-CN"/>
              </w:rPr>
            </w:pPr>
            <w:r>
              <w:rPr>
                <w:rFonts w:hint="eastAsia"/>
                <w:spacing w:val="-1"/>
                <w:sz w:val="21"/>
                <w:szCs w:val="21"/>
                <w:lang w:eastAsia="zh-CN"/>
              </w:rPr>
              <w:t>体能练习</w:t>
            </w:r>
          </w:p>
          <w:p w:rsidR="008221A3" w:rsidRDefault="00B94681">
            <w:pPr>
              <w:pStyle w:val="TableText"/>
              <w:spacing w:before="78" w:line="255" w:lineRule="auto"/>
              <w:ind w:right="112"/>
              <w:rPr>
                <w:spacing w:val="-1"/>
                <w:sz w:val="21"/>
                <w:szCs w:val="21"/>
                <w:lang w:eastAsia="zh-CN"/>
              </w:rPr>
            </w:pPr>
            <w:r>
              <w:rPr>
                <w:rFonts w:hint="eastAsia"/>
                <w:spacing w:val="-1"/>
                <w:sz w:val="21"/>
                <w:szCs w:val="21"/>
                <w:lang w:eastAsia="zh-CN"/>
              </w:rPr>
              <w:t>Tobato</w:t>
            </w:r>
            <w:r>
              <w:rPr>
                <w:rFonts w:hint="eastAsia"/>
                <w:spacing w:val="-1"/>
                <w:sz w:val="21"/>
                <w:szCs w:val="21"/>
                <w:lang w:eastAsia="zh-CN"/>
              </w:rPr>
              <w:t>音乐：上肢力量和腰腹力量</w:t>
            </w:r>
          </w:p>
          <w:p w:rsidR="008221A3" w:rsidRDefault="008221A3">
            <w:pPr>
              <w:pStyle w:val="TableText"/>
              <w:spacing w:before="78" w:line="255" w:lineRule="auto"/>
              <w:ind w:right="112"/>
              <w:rPr>
                <w:spacing w:val="-1"/>
                <w:sz w:val="21"/>
                <w:szCs w:val="21"/>
              </w:rPr>
            </w:pPr>
          </w:p>
        </w:tc>
        <w:tc>
          <w:tcPr>
            <w:tcW w:w="1681" w:type="dxa"/>
            <w:gridSpan w:val="2"/>
          </w:tcPr>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lastRenderedPageBreak/>
              <w:t>1.</w:t>
            </w:r>
            <w:r>
              <w:rPr>
                <w:rFonts w:hint="eastAsia"/>
                <w:spacing w:val="-1"/>
                <w:sz w:val="21"/>
                <w:szCs w:val="21"/>
                <w:lang w:eastAsia="zh-CN"/>
              </w:rPr>
              <w:t>带领学生慢跑并做专门性跑的练习。</w:t>
            </w: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2.</w:t>
            </w:r>
            <w:r>
              <w:rPr>
                <w:rFonts w:hint="eastAsia"/>
                <w:spacing w:val="-1"/>
                <w:sz w:val="21"/>
                <w:szCs w:val="21"/>
                <w:lang w:eastAsia="zh-CN"/>
              </w:rPr>
              <w:t>讲解“喊数追逐跑”游戏规则，在练习过程中完成带领静力性准备活动，教师报到哪个数字相应的学生就逆时针方向跑一圈回到原位。</w:t>
            </w:r>
          </w:p>
          <w:p w:rsidR="008221A3" w:rsidRDefault="008221A3">
            <w:pPr>
              <w:pStyle w:val="TableText"/>
              <w:spacing w:before="78" w:line="255" w:lineRule="auto"/>
              <w:ind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lastRenderedPageBreak/>
              <w:t>1.</w:t>
            </w:r>
            <w:r>
              <w:rPr>
                <w:rFonts w:hint="eastAsia"/>
                <w:spacing w:val="-1"/>
                <w:sz w:val="21"/>
                <w:szCs w:val="21"/>
                <w:lang w:eastAsia="zh-CN"/>
              </w:rPr>
              <w:t>讲解练习的方法并带领。</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2.</w:t>
            </w:r>
            <w:r>
              <w:rPr>
                <w:rFonts w:hint="eastAsia"/>
                <w:spacing w:val="-1"/>
                <w:sz w:val="21"/>
                <w:szCs w:val="21"/>
                <w:lang w:eastAsia="zh-CN"/>
              </w:rPr>
              <w:t>组织学生练习。</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3.</w:t>
            </w:r>
            <w:r>
              <w:rPr>
                <w:rFonts w:hint="eastAsia"/>
                <w:spacing w:val="-1"/>
                <w:sz w:val="21"/>
                <w:szCs w:val="21"/>
                <w:lang w:eastAsia="zh-CN"/>
              </w:rPr>
              <w:t>语言提示，纠正错误动作。</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提示：沿着外圈慢跑，不要踩到水瓶，注意安全。</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1.</w:t>
            </w:r>
            <w:r>
              <w:rPr>
                <w:rFonts w:hint="eastAsia"/>
                <w:spacing w:val="-1"/>
                <w:sz w:val="21"/>
                <w:szCs w:val="21"/>
                <w:lang w:eastAsia="zh-CN"/>
              </w:rPr>
              <w:t>教师提出问题，让学生进行思考。</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2.</w:t>
            </w:r>
            <w:r>
              <w:rPr>
                <w:rFonts w:hint="eastAsia"/>
                <w:spacing w:val="-1"/>
                <w:sz w:val="21"/>
                <w:szCs w:val="21"/>
                <w:lang w:eastAsia="zh-CN"/>
              </w:rPr>
              <w:t>组织学生进行练习。</w:t>
            </w:r>
          </w:p>
          <w:p w:rsidR="008221A3" w:rsidRDefault="008221A3">
            <w:pPr>
              <w:pStyle w:val="TableText"/>
              <w:spacing w:before="78" w:line="255" w:lineRule="auto"/>
              <w:ind w:right="112"/>
              <w:rPr>
                <w:spacing w:val="-1"/>
                <w:sz w:val="21"/>
                <w:szCs w:val="21"/>
              </w:rPr>
            </w:pPr>
          </w:p>
          <w:p w:rsidR="008221A3" w:rsidRDefault="00B94681">
            <w:pPr>
              <w:pStyle w:val="TableText"/>
              <w:numPr>
                <w:ilvl w:val="0"/>
                <w:numId w:val="8"/>
              </w:numPr>
              <w:spacing w:before="78" w:line="255" w:lineRule="auto"/>
              <w:ind w:left="117" w:right="112"/>
              <w:rPr>
                <w:spacing w:val="-1"/>
                <w:sz w:val="21"/>
                <w:szCs w:val="21"/>
                <w:lang w:eastAsia="zh-CN"/>
              </w:rPr>
            </w:pPr>
            <w:r>
              <w:rPr>
                <w:rFonts w:hint="eastAsia"/>
                <w:spacing w:val="-1"/>
                <w:sz w:val="21"/>
                <w:szCs w:val="21"/>
                <w:lang w:eastAsia="zh-CN"/>
              </w:rPr>
              <w:t>讲解并示范弯道跑技术的动作。</w:t>
            </w:r>
          </w:p>
          <w:p w:rsidR="008221A3" w:rsidRDefault="00B94681">
            <w:pPr>
              <w:pStyle w:val="TableText"/>
              <w:numPr>
                <w:ilvl w:val="0"/>
                <w:numId w:val="8"/>
              </w:numPr>
              <w:spacing w:before="78" w:line="255" w:lineRule="auto"/>
              <w:ind w:left="117" w:right="112"/>
              <w:rPr>
                <w:spacing w:val="-1"/>
                <w:sz w:val="21"/>
                <w:szCs w:val="21"/>
                <w:lang w:eastAsia="zh-CN"/>
              </w:rPr>
            </w:pPr>
            <w:r>
              <w:rPr>
                <w:rFonts w:hint="eastAsia"/>
                <w:spacing w:val="-1"/>
                <w:sz w:val="21"/>
                <w:szCs w:val="21"/>
                <w:lang w:eastAsia="zh-CN"/>
              </w:rPr>
              <w:t>组织学生练习。</w:t>
            </w:r>
          </w:p>
          <w:p w:rsidR="008221A3" w:rsidRDefault="00B94681">
            <w:pPr>
              <w:pStyle w:val="TableText"/>
              <w:numPr>
                <w:ilvl w:val="0"/>
                <w:numId w:val="8"/>
              </w:numPr>
              <w:spacing w:before="78" w:line="255" w:lineRule="auto"/>
              <w:ind w:left="117" w:right="112"/>
              <w:rPr>
                <w:spacing w:val="-1"/>
                <w:sz w:val="21"/>
                <w:szCs w:val="21"/>
                <w:lang w:eastAsia="zh-CN"/>
              </w:rPr>
            </w:pPr>
            <w:r>
              <w:rPr>
                <w:rFonts w:hint="eastAsia"/>
                <w:spacing w:val="-1"/>
                <w:sz w:val="21"/>
                <w:szCs w:val="21"/>
                <w:lang w:eastAsia="zh-CN"/>
              </w:rPr>
              <w:t>巡回指导，纠正错误，语言提示。</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提示：外侧手臂主动用力，沙子晃动的声音盖过谁的声音。</w:t>
            </w:r>
          </w:p>
          <w:p w:rsidR="008221A3" w:rsidRDefault="00B94681">
            <w:pPr>
              <w:pStyle w:val="TableText"/>
              <w:numPr>
                <w:ilvl w:val="0"/>
                <w:numId w:val="9"/>
              </w:numPr>
              <w:spacing w:before="78" w:line="255" w:lineRule="auto"/>
              <w:ind w:left="117" w:right="112"/>
              <w:rPr>
                <w:spacing w:val="-1"/>
                <w:sz w:val="21"/>
                <w:szCs w:val="21"/>
                <w:lang w:eastAsia="zh-CN"/>
              </w:rPr>
            </w:pPr>
            <w:r>
              <w:rPr>
                <w:rFonts w:hint="eastAsia"/>
                <w:spacing w:val="-1"/>
                <w:sz w:val="21"/>
                <w:szCs w:val="21"/>
                <w:lang w:eastAsia="zh-CN"/>
              </w:rPr>
              <w:t>按照老师要求进行练习，体会摆臂内小外大、身体内倾、左脚前脚掌外侧右脚前脚掌内侧着地。</w:t>
            </w:r>
          </w:p>
          <w:p w:rsidR="008221A3" w:rsidRDefault="00B94681">
            <w:pPr>
              <w:pStyle w:val="TableText"/>
              <w:numPr>
                <w:ilvl w:val="0"/>
                <w:numId w:val="9"/>
              </w:numPr>
              <w:spacing w:before="78" w:line="255" w:lineRule="auto"/>
              <w:ind w:left="117" w:right="112"/>
              <w:rPr>
                <w:spacing w:val="-1"/>
                <w:sz w:val="21"/>
                <w:szCs w:val="21"/>
                <w:lang w:eastAsia="zh-CN"/>
              </w:rPr>
            </w:pPr>
            <w:r>
              <w:rPr>
                <w:rFonts w:hint="eastAsia"/>
                <w:spacing w:val="-1"/>
                <w:sz w:val="21"/>
                <w:szCs w:val="21"/>
                <w:lang w:eastAsia="zh-CN"/>
              </w:rPr>
              <w:t>语言提示，巡回指导纠正错误。</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lastRenderedPageBreak/>
              <w:t>1.</w:t>
            </w:r>
            <w:r>
              <w:rPr>
                <w:rFonts w:hint="eastAsia"/>
                <w:spacing w:val="-1"/>
                <w:sz w:val="21"/>
                <w:szCs w:val="21"/>
                <w:lang w:eastAsia="zh-CN"/>
              </w:rPr>
              <w:t>教师讲解比赛规则，组织学生进行接力，语言提示动作要领。</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2.</w:t>
            </w:r>
            <w:r>
              <w:rPr>
                <w:rFonts w:hint="eastAsia"/>
                <w:spacing w:val="-1"/>
                <w:sz w:val="21"/>
                <w:szCs w:val="21"/>
                <w:lang w:eastAsia="zh-CN"/>
              </w:rPr>
              <w:t>组织学生练习。</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3.</w:t>
            </w:r>
            <w:r>
              <w:rPr>
                <w:rFonts w:hint="eastAsia"/>
                <w:spacing w:val="-1"/>
                <w:sz w:val="21"/>
                <w:szCs w:val="21"/>
                <w:lang w:eastAsia="zh-CN"/>
              </w:rPr>
              <w:t>教师纠正学生错误动作。</w:t>
            </w:r>
          </w:p>
          <w:p w:rsidR="008221A3" w:rsidRDefault="008221A3">
            <w:pPr>
              <w:pStyle w:val="TableText"/>
              <w:spacing w:before="78" w:line="255" w:lineRule="auto"/>
              <w:ind w:left="117"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1.</w:t>
            </w:r>
            <w:r>
              <w:rPr>
                <w:rFonts w:hint="eastAsia"/>
                <w:spacing w:val="-1"/>
                <w:sz w:val="21"/>
                <w:szCs w:val="21"/>
                <w:lang w:eastAsia="zh-CN"/>
              </w:rPr>
              <w:t>教师讲解练习方法和要点。</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2.</w:t>
            </w:r>
            <w:r>
              <w:rPr>
                <w:rFonts w:hint="eastAsia"/>
                <w:spacing w:val="-1"/>
                <w:sz w:val="21"/>
                <w:szCs w:val="21"/>
                <w:lang w:eastAsia="zh-CN"/>
              </w:rPr>
              <w:t>组织学生进行体能练习。</w:t>
            </w:r>
          </w:p>
        </w:tc>
        <w:tc>
          <w:tcPr>
            <w:tcW w:w="1681" w:type="dxa"/>
            <w:gridSpan w:val="2"/>
          </w:tcPr>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lastRenderedPageBreak/>
              <w:t>1.</w:t>
            </w:r>
            <w:r>
              <w:rPr>
                <w:rFonts w:hint="eastAsia"/>
                <w:spacing w:val="-1"/>
                <w:sz w:val="21"/>
                <w:szCs w:val="21"/>
                <w:lang w:eastAsia="zh-CN"/>
              </w:rPr>
              <w:t>认真慢跑并积极完成跑的专门性练习。</w:t>
            </w: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2.</w:t>
            </w:r>
            <w:r>
              <w:rPr>
                <w:rFonts w:hint="eastAsia"/>
                <w:spacing w:val="-1"/>
                <w:sz w:val="21"/>
                <w:szCs w:val="21"/>
                <w:lang w:eastAsia="zh-CN"/>
              </w:rPr>
              <w:t>认真听教师讲解，明确游戏要求，反应灵敏，在过程中积极按教师的要求进行练习。</w:t>
            </w: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lastRenderedPageBreak/>
              <w:t>1.</w:t>
            </w:r>
            <w:r>
              <w:rPr>
                <w:rFonts w:hint="eastAsia"/>
                <w:spacing w:val="-1"/>
                <w:sz w:val="21"/>
                <w:szCs w:val="21"/>
                <w:lang w:eastAsia="zh-CN"/>
              </w:rPr>
              <w:t>明确练习的目的和方法。</w:t>
            </w:r>
          </w:p>
          <w:p w:rsidR="008221A3" w:rsidRDefault="008221A3">
            <w:pPr>
              <w:pStyle w:val="TableText"/>
              <w:spacing w:before="78" w:line="255" w:lineRule="auto"/>
              <w:ind w:left="117"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2.</w:t>
            </w:r>
            <w:r>
              <w:rPr>
                <w:rFonts w:hint="eastAsia"/>
                <w:spacing w:val="-1"/>
                <w:sz w:val="21"/>
                <w:szCs w:val="21"/>
                <w:lang w:eastAsia="zh-CN"/>
              </w:rPr>
              <w:t>认真听讲，认真练习。</w:t>
            </w: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1.</w:t>
            </w:r>
            <w:r>
              <w:rPr>
                <w:rFonts w:hint="eastAsia"/>
                <w:spacing w:val="-1"/>
                <w:sz w:val="21"/>
                <w:szCs w:val="21"/>
                <w:lang w:eastAsia="zh-CN"/>
              </w:rPr>
              <w:t>学生认真倾听问题。</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2.</w:t>
            </w:r>
            <w:r>
              <w:rPr>
                <w:rFonts w:hint="eastAsia"/>
                <w:spacing w:val="-1"/>
                <w:sz w:val="21"/>
                <w:szCs w:val="21"/>
                <w:lang w:eastAsia="zh-CN"/>
              </w:rPr>
              <w:t>认真练习学生进行练习，探究要领。</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3.</w:t>
            </w:r>
            <w:r>
              <w:rPr>
                <w:rFonts w:hint="eastAsia"/>
                <w:spacing w:val="-1"/>
                <w:sz w:val="21"/>
                <w:szCs w:val="21"/>
                <w:lang w:eastAsia="zh-CN"/>
              </w:rPr>
              <w:t>分组积极讨论。</w:t>
            </w: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1.</w:t>
            </w:r>
            <w:r>
              <w:rPr>
                <w:rFonts w:hint="eastAsia"/>
                <w:spacing w:val="-1"/>
                <w:sz w:val="21"/>
                <w:szCs w:val="21"/>
                <w:lang w:eastAsia="zh-CN"/>
              </w:rPr>
              <w:t>认真听讲，体验弯道摆臂的要领，主动参与学练。</w:t>
            </w: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1.</w:t>
            </w:r>
            <w:r>
              <w:rPr>
                <w:rFonts w:hint="eastAsia"/>
                <w:spacing w:val="-1"/>
                <w:sz w:val="21"/>
                <w:szCs w:val="21"/>
                <w:lang w:eastAsia="zh-CN"/>
              </w:rPr>
              <w:t>仔细观察、认真听讲、明确动作要点。</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2.</w:t>
            </w:r>
            <w:r>
              <w:rPr>
                <w:rFonts w:hint="eastAsia"/>
                <w:spacing w:val="-1"/>
                <w:sz w:val="21"/>
                <w:szCs w:val="21"/>
                <w:lang w:eastAsia="zh-CN"/>
              </w:rPr>
              <w:t>根据教师指导，主动学练。</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3.</w:t>
            </w:r>
            <w:r>
              <w:rPr>
                <w:rFonts w:hint="eastAsia"/>
                <w:spacing w:val="-1"/>
                <w:sz w:val="21"/>
                <w:szCs w:val="21"/>
                <w:lang w:eastAsia="zh-CN"/>
              </w:rPr>
              <w:t>重点关注动作要点，体会动作。</w:t>
            </w:r>
          </w:p>
          <w:p w:rsidR="008221A3" w:rsidRDefault="008221A3">
            <w:pPr>
              <w:pStyle w:val="TableText"/>
              <w:spacing w:before="78" w:line="255" w:lineRule="auto"/>
              <w:ind w:right="112"/>
              <w:rPr>
                <w:spacing w:val="-1"/>
                <w:sz w:val="21"/>
                <w:szCs w:val="21"/>
                <w:lang w:eastAsia="zh-CN"/>
              </w:rPr>
            </w:pPr>
          </w:p>
          <w:p w:rsidR="008221A3" w:rsidRDefault="00B94681">
            <w:pPr>
              <w:pStyle w:val="TableText"/>
              <w:numPr>
                <w:ilvl w:val="0"/>
                <w:numId w:val="10"/>
              </w:numPr>
              <w:spacing w:before="78" w:line="255" w:lineRule="auto"/>
              <w:ind w:left="117" w:right="112"/>
              <w:rPr>
                <w:spacing w:val="-1"/>
                <w:sz w:val="21"/>
                <w:szCs w:val="21"/>
                <w:lang w:eastAsia="zh-CN"/>
              </w:rPr>
            </w:pPr>
            <w:r>
              <w:rPr>
                <w:rFonts w:hint="eastAsia"/>
                <w:spacing w:val="-1"/>
                <w:sz w:val="21"/>
                <w:szCs w:val="21"/>
                <w:lang w:eastAsia="zh-CN"/>
              </w:rPr>
              <w:lastRenderedPageBreak/>
              <w:t>学生明确接力跑方法和规则。男女生混合接力。</w:t>
            </w:r>
          </w:p>
          <w:p w:rsidR="008221A3" w:rsidRDefault="00B94681">
            <w:pPr>
              <w:pStyle w:val="TableText"/>
              <w:numPr>
                <w:ilvl w:val="0"/>
                <w:numId w:val="10"/>
              </w:numPr>
              <w:spacing w:before="78" w:line="255" w:lineRule="auto"/>
              <w:ind w:left="117" w:right="112"/>
              <w:rPr>
                <w:spacing w:val="-1"/>
                <w:sz w:val="21"/>
                <w:szCs w:val="21"/>
                <w:lang w:eastAsia="zh-CN"/>
              </w:rPr>
            </w:pPr>
            <w:r>
              <w:rPr>
                <w:rFonts w:hint="eastAsia"/>
                <w:spacing w:val="-1"/>
                <w:sz w:val="21"/>
                <w:szCs w:val="21"/>
                <w:lang w:eastAsia="zh-CN"/>
              </w:rPr>
              <w:t>积极参与接力。</w:t>
            </w:r>
          </w:p>
          <w:p w:rsidR="008221A3" w:rsidRDefault="00B94681">
            <w:pPr>
              <w:pStyle w:val="TableText"/>
              <w:numPr>
                <w:ilvl w:val="0"/>
                <w:numId w:val="10"/>
              </w:numPr>
              <w:spacing w:before="78" w:line="255" w:lineRule="auto"/>
              <w:ind w:left="117" w:right="112"/>
              <w:rPr>
                <w:spacing w:val="-1"/>
                <w:sz w:val="21"/>
                <w:szCs w:val="21"/>
                <w:lang w:eastAsia="zh-CN"/>
              </w:rPr>
            </w:pPr>
            <w:r>
              <w:rPr>
                <w:rFonts w:hint="eastAsia"/>
                <w:spacing w:val="-1"/>
                <w:sz w:val="21"/>
                <w:szCs w:val="21"/>
                <w:lang w:eastAsia="zh-CN"/>
              </w:rPr>
              <w:t>根据老师纠正，积极改进技术动作</w:t>
            </w:r>
          </w:p>
          <w:p w:rsidR="008221A3" w:rsidRDefault="008221A3">
            <w:pPr>
              <w:pStyle w:val="TableText"/>
              <w:spacing w:before="78" w:line="255" w:lineRule="auto"/>
              <w:ind w:left="117"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学生明确体能练习的内容，积极参与练习，挑战自我。</w:t>
            </w:r>
          </w:p>
          <w:p w:rsidR="008221A3" w:rsidRDefault="008221A3">
            <w:pPr>
              <w:pStyle w:val="TableText"/>
              <w:spacing w:before="78" w:line="255" w:lineRule="auto"/>
              <w:ind w:right="112"/>
              <w:rPr>
                <w:spacing w:val="-1"/>
                <w:sz w:val="21"/>
                <w:szCs w:val="21"/>
                <w:lang w:eastAsia="zh-CN"/>
              </w:rPr>
            </w:pPr>
          </w:p>
        </w:tc>
        <w:tc>
          <w:tcPr>
            <w:tcW w:w="2259" w:type="dxa"/>
            <w:gridSpan w:val="2"/>
          </w:tcPr>
          <w:p w:rsidR="008221A3" w:rsidRDefault="00B94681">
            <w:pPr>
              <w:pStyle w:val="TableText"/>
              <w:spacing w:before="78" w:line="255" w:lineRule="auto"/>
              <w:ind w:right="112"/>
              <w:rPr>
                <w:spacing w:val="-1"/>
                <w:sz w:val="21"/>
                <w:szCs w:val="21"/>
                <w:lang w:eastAsia="zh-CN"/>
              </w:rPr>
            </w:pPr>
            <w:r>
              <w:rPr>
                <w:rFonts w:hint="eastAsia"/>
                <w:spacing w:val="-1"/>
                <w:sz w:val="21"/>
                <w:szCs w:val="21"/>
                <w:lang w:eastAsia="zh-CN"/>
              </w:rPr>
              <w:lastRenderedPageBreak/>
              <w:t>跟着老师进行慢跑与专项热身</w:t>
            </w: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游戏队形：</w:t>
            </w:r>
          </w:p>
          <w:p w:rsidR="008221A3" w:rsidRDefault="00B94681">
            <w:pPr>
              <w:pStyle w:val="TableText"/>
              <w:spacing w:before="78" w:line="255" w:lineRule="auto"/>
              <w:ind w:left="117" w:right="112"/>
              <w:rPr>
                <w:spacing w:val="-1"/>
                <w:sz w:val="21"/>
                <w:szCs w:val="21"/>
                <w:lang w:eastAsia="zh-CN"/>
              </w:rPr>
            </w:pPr>
            <w:r>
              <w:rPr>
                <w:rFonts w:hint="eastAsia"/>
                <w:noProof/>
                <w:spacing w:val="-1"/>
                <w:sz w:val="21"/>
                <w:szCs w:val="21"/>
                <w:lang w:eastAsia="zh-CN"/>
              </w:rPr>
              <w:drawing>
                <wp:inline distT="0" distB="0" distL="114300" distR="114300">
                  <wp:extent cx="1428115" cy="1379855"/>
                  <wp:effectExtent l="0" t="0" r="635" b="10795"/>
                  <wp:docPr id="10" name="图片 10" descr="9AX7_}6N)1_Z35[}H$)3ZL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9AX7_}6N)1_Z35[}H$)3ZL9"/>
                          <pic:cNvPicPr>
                            <a:picLocks noChangeAspect="1"/>
                          </pic:cNvPicPr>
                        </pic:nvPicPr>
                        <pic:blipFill>
                          <a:blip r:embed="rId9"/>
                          <a:stretch>
                            <a:fillRect/>
                          </a:stretch>
                        </pic:blipFill>
                        <pic:spPr>
                          <a:xfrm>
                            <a:off x="0" y="0"/>
                            <a:ext cx="1428115" cy="1379855"/>
                          </a:xfrm>
                          <a:prstGeom prst="rect">
                            <a:avLst/>
                          </a:prstGeom>
                          <a:ln>
                            <a:noFill/>
                          </a:ln>
                        </pic:spPr>
                      </pic:pic>
                    </a:graphicData>
                  </a:graphic>
                </wp:inline>
              </w:drawing>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组织：女生内圈男生外圈</w:t>
            </w:r>
          </w:p>
          <w:p w:rsidR="008221A3" w:rsidRDefault="00B94681">
            <w:pPr>
              <w:pStyle w:val="TableText"/>
              <w:spacing w:before="78" w:line="255" w:lineRule="auto"/>
              <w:ind w:left="117" w:right="112"/>
              <w:rPr>
                <w:spacing w:val="-1"/>
                <w:sz w:val="21"/>
                <w:szCs w:val="21"/>
                <w:lang w:eastAsia="zh-CN"/>
              </w:rPr>
            </w:pPr>
            <w:r>
              <w:rPr>
                <w:rFonts w:hint="eastAsia"/>
                <w:noProof/>
                <w:spacing w:val="-1"/>
                <w:sz w:val="21"/>
                <w:szCs w:val="21"/>
                <w:lang w:eastAsia="zh-CN"/>
              </w:rPr>
              <w:lastRenderedPageBreak/>
              <w:drawing>
                <wp:inline distT="0" distB="0" distL="114300" distR="114300">
                  <wp:extent cx="1407160" cy="690245"/>
                  <wp:effectExtent l="0" t="0" r="2540" b="14605"/>
                  <wp:docPr id="9" name="图片 9" descr="DT56RJP7}80MS0G66[SGI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T56RJP7}80MS0G66[SGIX0"/>
                          <pic:cNvPicPr>
                            <a:picLocks noChangeAspect="1"/>
                          </pic:cNvPicPr>
                        </pic:nvPicPr>
                        <pic:blipFill>
                          <a:blip r:embed="rId10"/>
                          <a:stretch>
                            <a:fillRect/>
                          </a:stretch>
                        </pic:blipFill>
                        <pic:spPr>
                          <a:xfrm>
                            <a:off x="0" y="0"/>
                            <a:ext cx="1407160" cy="690245"/>
                          </a:xfrm>
                          <a:prstGeom prst="rect">
                            <a:avLst/>
                          </a:prstGeom>
                        </pic:spPr>
                      </pic:pic>
                    </a:graphicData>
                  </a:graphic>
                </wp:inline>
              </w:drawing>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组织：男生一排，女生一排。</w:t>
            </w: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组织同上。</w:t>
            </w: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组织队形：</w:t>
            </w:r>
          </w:p>
          <w:p w:rsidR="008221A3" w:rsidRDefault="00B94681">
            <w:pPr>
              <w:pStyle w:val="TableText"/>
              <w:spacing w:before="78" w:line="255" w:lineRule="auto"/>
              <w:ind w:left="117" w:right="112"/>
              <w:rPr>
                <w:spacing w:val="-1"/>
                <w:sz w:val="21"/>
                <w:szCs w:val="21"/>
                <w:lang w:eastAsia="zh-CN"/>
              </w:rPr>
            </w:pPr>
            <w:r>
              <w:rPr>
                <w:rFonts w:hint="eastAsia"/>
                <w:noProof/>
                <w:spacing w:val="-1"/>
                <w:sz w:val="21"/>
                <w:szCs w:val="21"/>
                <w:lang w:eastAsia="zh-CN"/>
              </w:rPr>
              <w:drawing>
                <wp:inline distT="0" distB="0" distL="114300" distR="114300">
                  <wp:extent cx="1425575" cy="1306830"/>
                  <wp:effectExtent l="0" t="0" r="3175" b="7620"/>
                  <wp:docPr id="12" name="图片 12" descr="DQ[0]9VWU7KMO[X}6_TLR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DQ[0]9VWU7KMO[X}6_TLR7E"/>
                          <pic:cNvPicPr>
                            <a:picLocks noChangeAspect="1"/>
                          </pic:cNvPicPr>
                        </pic:nvPicPr>
                        <pic:blipFill>
                          <a:blip r:embed="rId11"/>
                          <a:stretch>
                            <a:fillRect/>
                          </a:stretch>
                        </pic:blipFill>
                        <pic:spPr>
                          <a:xfrm>
                            <a:off x="0" y="0"/>
                            <a:ext cx="1425575" cy="1306830"/>
                          </a:xfrm>
                          <a:prstGeom prst="rect">
                            <a:avLst/>
                          </a:prstGeom>
                        </pic:spPr>
                      </pic:pic>
                    </a:graphicData>
                  </a:graphic>
                </wp:inline>
              </w:drawing>
            </w: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组织队形：</w:t>
            </w:r>
          </w:p>
          <w:p w:rsidR="008221A3" w:rsidRDefault="00B94681">
            <w:pPr>
              <w:pStyle w:val="TableText"/>
              <w:spacing w:before="78" w:line="255" w:lineRule="auto"/>
              <w:ind w:left="117" w:right="112"/>
              <w:rPr>
                <w:spacing w:val="-1"/>
                <w:sz w:val="21"/>
                <w:szCs w:val="21"/>
                <w:lang w:eastAsia="zh-CN"/>
              </w:rPr>
            </w:pPr>
            <w:r>
              <w:rPr>
                <w:rFonts w:hint="eastAsia"/>
                <w:noProof/>
                <w:spacing w:val="-1"/>
                <w:sz w:val="21"/>
                <w:szCs w:val="21"/>
                <w:lang w:eastAsia="zh-CN"/>
              </w:rPr>
              <w:drawing>
                <wp:inline distT="0" distB="0" distL="114300" distR="114300">
                  <wp:extent cx="1489710" cy="867410"/>
                  <wp:effectExtent l="0" t="0" r="15240" b="8890"/>
                  <wp:docPr id="14" name="图片 14" descr="PZG)NP(HXHD$RW8K7K@`7(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PZG)NP(HXHD$RW8K7K@`7(I"/>
                          <pic:cNvPicPr>
                            <a:picLocks noChangeAspect="1"/>
                          </pic:cNvPicPr>
                        </pic:nvPicPr>
                        <pic:blipFill>
                          <a:blip r:embed="rId12"/>
                          <a:stretch>
                            <a:fillRect/>
                          </a:stretch>
                        </pic:blipFill>
                        <pic:spPr>
                          <a:xfrm>
                            <a:off x="0" y="0"/>
                            <a:ext cx="1489710" cy="867410"/>
                          </a:xfrm>
                          <a:prstGeom prst="rect">
                            <a:avLst/>
                          </a:prstGeom>
                        </pic:spPr>
                      </pic:pic>
                    </a:graphicData>
                  </a:graphic>
                </wp:inline>
              </w:drawing>
            </w: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lastRenderedPageBreak/>
              <w:t>组织队形：</w:t>
            </w:r>
          </w:p>
          <w:p w:rsidR="008221A3" w:rsidRDefault="00B94681">
            <w:pPr>
              <w:pStyle w:val="TableText"/>
              <w:spacing w:before="78" w:line="255" w:lineRule="auto"/>
              <w:ind w:left="117" w:right="112"/>
              <w:rPr>
                <w:spacing w:val="-1"/>
                <w:sz w:val="21"/>
                <w:szCs w:val="21"/>
                <w:lang w:eastAsia="zh-CN"/>
              </w:rPr>
            </w:pPr>
            <w:r>
              <w:rPr>
                <w:rFonts w:hint="eastAsia"/>
                <w:noProof/>
                <w:spacing w:val="-1"/>
                <w:sz w:val="21"/>
                <w:szCs w:val="21"/>
                <w:lang w:eastAsia="zh-CN"/>
              </w:rPr>
              <w:drawing>
                <wp:inline distT="0" distB="0" distL="114300" distR="114300">
                  <wp:extent cx="1246505" cy="937895"/>
                  <wp:effectExtent l="0" t="0" r="10795" b="14605"/>
                  <wp:docPr id="15" name="图片 15" descr="R65%H4NLVW~[2}3[FN%P%}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R65%H4NLVW~[2}3[FN%P%}Q"/>
                          <pic:cNvPicPr>
                            <a:picLocks noChangeAspect="1"/>
                          </pic:cNvPicPr>
                        </pic:nvPicPr>
                        <pic:blipFill>
                          <a:blip r:embed="rId13"/>
                          <a:stretch>
                            <a:fillRect/>
                          </a:stretch>
                        </pic:blipFill>
                        <pic:spPr>
                          <a:xfrm>
                            <a:off x="0" y="0"/>
                            <a:ext cx="1246505" cy="937895"/>
                          </a:xfrm>
                          <a:prstGeom prst="rect">
                            <a:avLst/>
                          </a:prstGeom>
                        </pic:spPr>
                      </pic:pic>
                    </a:graphicData>
                  </a:graphic>
                </wp:inline>
              </w:drawing>
            </w: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8221A3">
            <w:pPr>
              <w:pStyle w:val="TableText"/>
              <w:spacing w:before="78" w:line="255" w:lineRule="auto"/>
              <w:ind w:left="117" w:right="112"/>
              <w:rPr>
                <w:spacing w:val="-1"/>
                <w:sz w:val="21"/>
                <w:szCs w:val="21"/>
                <w:lang w:eastAsia="zh-CN"/>
              </w:rPr>
            </w:pPr>
          </w:p>
          <w:p w:rsidR="008221A3" w:rsidRDefault="00B94681">
            <w:pPr>
              <w:pStyle w:val="TableText"/>
              <w:spacing w:before="78" w:line="255" w:lineRule="auto"/>
              <w:ind w:right="112"/>
              <w:rPr>
                <w:spacing w:val="-1"/>
                <w:sz w:val="21"/>
                <w:szCs w:val="21"/>
                <w:lang w:eastAsia="zh-CN"/>
              </w:rPr>
            </w:pPr>
            <w:r>
              <w:rPr>
                <w:rFonts w:hint="eastAsia"/>
                <w:spacing w:val="-1"/>
                <w:sz w:val="21"/>
                <w:szCs w:val="21"/>
                <w:lang w:eastAsia="zh-CN"/>
              </w:rPr>
              <w:t>组织队形：</w:t>
            </w:r>
          </w:p>
          <w:p w:rsidR="008221A3" w:rsidRDefault="00B94681">
            <w:pPr>
              <w:pStyle w:val="TableText"/>
              <w:spacing w:before="78" w:line="255" w:lineRule="auto"/>
              <w:ind w:right="112"/>
              <w:jc w:val="center"/>
              <w:rPr>
                <w:spacing w:val="-1"/>
                <w:sz w:val="21"/>
                <w:szCs w:val="21"/>
                <w:lang w:eastAsia="zh-CN"/>
              </w:rPr>
            </w:pPr>
            <w:r>
              <w:rPr>
                <w:rFonts w:hint="eastAsia"/>
                <w:noProof/>
                <w:spacing w:val="-1"/>
                <w:sz w:val="21"/>
                <w:szCs w:val="21"/>
                <w:lang w:eastAsia="zh-CN"/>
              </w:rPr>
              <w:drawing>
                <wp:inline distT="0" distB="0" distL="114300" distR="114300">
                  <wp:extent cx="1203960" cy="1103630"/>
                  <wp:effectExtent l="0" t="0" r="15240" b="1270"/>
                  <wp:docPr id="16" name="图片 16" descr="DQ[0]9VWU7KMO[X}6_TLR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DQ[0]9VWU7KMO[X}6_TLR7E"/>
                          <pic:cNvPicPr>
                            <a:picLocks noChangeAspect="1"/>
                          </pic:cNvPicPr>
                        </pic:nvPicPr>
                        <pic:blipFill>
                          <a:blip r:embed="rId11"/>
                          <a:stretch>
                            <a:fillRect/>
                          </a:stretch>
                        </pic:blipFill>
                        <pic:spPr>
                          <a:xfrm>
                            <a:off x="0" y="0"/>
                            <a:ext cx="1203960" cy="1103630"/>
                          </a:xfrm>
                          <a:prstGeom prst="rect">
                            <a:avLst/>
                          </a:prstGeom>
                        </pic:spPr>
                      </pic:pic>
                    </a:graphicData>
                  </a:graphic>
                </wp:inline>
              </w:drawing>
            </w:r>
          </w:p>
        </w:tc>
        <w:tc>
          <w:tcPr>
            <w:tcW w:w="367" w:type="dxa"/>
            <w:vAlign w:val="center"/>
          </w:tcPr>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B94681">
            <w:pPr>
              <w:jc w:val="center"/>
              <w:rPr>
                <w:rFonts w:ascii="宋体" w:hAnsi="宋体"/>
                <w:szCs w:val="21"/>
              </w:rPr>
            </w:pPr>
            <w:r>
              <w:rPr>
                <w:rFonts w:ascii="宋体" w:hAnsi="宋体" w:hint="eastAsia"/>
                <w:szCs w:val="21"/>
              </w:rPr>
              <w:t>3</w:t>
            </w: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B94681">
            <w:pPr>
              <w:jc w:val="center"/>
              <w:rPr>
                <w:rFonts w:ascii="宋体" w:hAnsi="宋体"/>
                <w:szCs w:val="21"/>
              </w:rPr>
            </w:pPr>
            <w:r>
              <w:rPr>
                <w:rFonts w:ascii="宋体" w:hAnsi="宋体" w:hint="eastAsia"/>
                <w:szCs w:val="21"/>
              </w:rPr>
              <w:t>3</w:t>
            </w: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B94681">
            <w:pPr>
              <w:jc w:val="center"/>
              <w:rPr>
                <w:rFonts w:ascii="宋体" w:hAnsi="宋体"/>
                <w:szCs w:val="21"/>
              </w:rPr>
            </w:pPr>
            <w:r>
              <w:rPr>
                <w:rFonts w:ascii="宋体" w:hAnsi="宋体" w:hint="eastAsia"/>
                <w:szCs w:val="21"/>
              </w:rPr>
              <w:t>1</w:t>
            </w: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B94681">
            <w:pPr>
              <w:jc w:val="center"/>
              <w:rPr>
                <w:rFonts w:ascii="宋体" w:hAnsi="宋体"/>
                <w:szCs w:val="21"/>
              </w:rPr>
            </w:pPr>
            <w:r>
              <w:rPr>
                <w:rFonts w:ascii="宋体" w:hAnsi="宋体" w:hint="eastAsia"/>
                <w:szCs w:val="21"/>
              </w:rPr>
              <w:t>2</w:t>
            </w: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B94681">
            <w:pPr>
              <w:jc w:val="center"/>
              <w:rPr>
                <w:rFonts w:ascii="宋体" w:hAnsi="宋体"/>
                <w:szCs w:val="21"/>
              </w:rPr>
            </w:pPr>
            <w:r>
              <w:rPr>
                <w:rFonts w:ascii="宋体" w:hAnsi="宋体" w:hint="eastAsia"/>
                <w:szCs w:val="21"/>
              </w:rPr>
              <w:t>5</w:t>
            </w: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B94681">
            <w:pPr>
              <w:jc w:val="center"/>
              <w:rPr>
                <w:rFonts w:ascii="宋体" w:hAnsi="宋体"/>
                <w:szCs w:val="21"/>
              </w:rPr>
            </w:pPr>
            <w:r>
              <w:rPr>
                <w:rFonts w:ascii="宋体" w:hAnsi="宋体" w:hint="eastAsia"/>
                <w:szCs w:val="21"/>
              </w:rPr>
              <w:t>5</w:t>
            </w: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B94681">
            <w:pPr>
              <w:jc w:val="center"/>
              <w:rPr>
                <w:rFonts w:ascii="宋体" w:hAnsi="宋体"/>
                <w:szCs w:val="21"/>
              </w:rPr>
            </w:pPr>
            <w:r>
              <w:rPr>
                <w:rFonts w:ascii="宋体" w:hAnsi="宋体" w:hint="eastAsia"/>
                <w:szCs w:val="21"/>
              </w:rPr>
              <w:t>8</w:t>
            </w: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B94681">
            <w:pPr>
              <w:jc w:val="center"/>
              <w:rPr>
                <w:rFonts w:ascii="宋体" w:hAnsi="宋体"/>
                <w:szCs w:val="21"/>
              </w:rPr>
            </w:pPr>
            <w:r>
              <w:rPr>
                <w:rFonts w:ascii="宋体" w:hAnsi="宋体" w:hint="eastAsia"/>
                <w:szCs w:val="21"/>
              </w:rPr>
              <w:t>4</w:t>
            </w:r>
          </w:p>
        </w:tc>
        <w:tc>
          <w:tcPr>
            <w:tcW w:w="367" w:type="dxa"/>
            <w:vAlign w:val="center"/>
          </w:tcPr>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B94681">
            <w:pPr>
              <w:jc w:val="center"/>
              <w:rPr>
                <w:rFonts w:ascii="宋体" w:hAnsi="宋体"/>
                <w:szCs w:val="21"/>
              </w:rPr>
            </w:pPr>
            <w:r>
              <w:rPr>
                <w:rFonts w:ascii="宋体" w:hAnsi="宋体" w:hint="eastAsia"/>
                <w:szCs w:val="21"/>
              </w:rPr>
              <w:t>1</w:t>
            </w: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B94681">
            <w:pPr>
              <w:pStyle w:val="a3"/>
              <w:jc w:val="center"/>
              <w:rPr>
                <w:sz w:val="21"/>
                <w:szCs w:val="21"/>
                <w:lang w:eastAsia="zh-CN"/>
              </w:rPr>
            </w:pPr>
            <w:r>
              <w:rPr>
                <w:rFonts w:hint="eastAsia"/>
                <w:sz w:val="21"/>
                <w:szCs w:val="21"/>
                <w:lang w:eastAsia="zh-CN"/>
              </w:rPr>
              <w:t>1</w:t>
            </w: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B94681">
            <w:pPr>
              <w:pStyle w:val="a3"/>
              <w:jc w:val="center"/>
              <w:rPr>
                <w:sz w:val="21"/>
                <w:szCs w:val="21"/>
                <w:lang w:eastAsia="zh-CN"/>
              </w:rPr>
            </w:pPr>
            <w:r>
              <w:rPr>
                <w:rFonts w:hint="eastAsia"/>
                <w:sz w:val="21"/>
                <w:szCs w:val="21"/>
                <w:lang w:eastAsia="zh-CN"/>
              </w:rPr>
              <w:t>1</w:t>
            </w: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B94681">
            <w:pPr>
              <w:jc w:val="center"/>
              <w:rPr>
                <w:rFonts w:ascii="宋体" w:hAnsi="宋体"/>
                <w:szCs w:val="21"/>
              </w:rPr>
            </w:pPr>
            <w:r>
              <w:rPr>
                <w:rFonts w:ascii="宋体" w:hAnsi="宋体" w:hint="eastAsia"/>
                <w:szCs w:val="21"/>
              </w:rPr>
              <w:t>1</w:t>
            </w: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B94681">
            <w:pPr>
              <w:ind w:firstLineChars="100" w:firstLine="210"/>
              <w:jc w:val="center"/>
              <w:rPr>
                <w:rFonts w:ascii="宋体" w:hAnsi="宋体"/>
                <w:szCs w:val="21"/>
              </w:rPr>
            </w:pPr>
            <w:r>
              <w:rPr>
                <w:rFonts w:ascii="宋体" w:hAnsi="宋体" w:hint="eastAsia"/>
                <w:szCs w:val="21"/>
              </w:rPr>
              <w:t>1</w:t>
            </w: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B94681">
            <w:pPr>
              <w:jc w:val="center"/>
              <w:rPr>
                <w:rFonts w:ascii="宋体" w:hAnsi="宋体"/>
                <w:szCs w:val="21"/>
              </w:rPr>
            </w:pPr>
            <w:r>
              <w:rPr>
                <w:rFonts w:ascii="宋体" w:hAnsi="宋体" w:hint="eastAsia"/>
                <w:szCs w:val="21"/>
              </w:rPr>
              <w:t>2</w:t>
            </w: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8221A3">
            <w:pPr>
              <w:jc w:val="center"/>
              <w:rPr>
                <w:rFonts w:ascii="宋体" w:hAnsi="宋体"/>
                <w:szCs w:val="21"/>
              </w:rPr>
            </w:pPr>
          </w:p>
          <w:p w:rsidR="008221A3" w:rsidRDefault="00B94681">
            <w:pPr>
              <w:ind w:firstLineChars="100" w:firstLine="210"/>
              <w:jc w:val="center"/>
              <w:rPr>
                <w:rFonts w:ascii="宋体" w:hAnsi="宋体"/>
                <w:szCs w:val="21"/>
              </w:rPr>
            </w:pPr>
            <w:r>
              <w:rPr>
                <w:rFonts w:ascii="宋体" w:hAnsi="宋体" w:hint="eastAsia"/>
                <w:szCs w:val="21"/>
              </w:rPr>
              <w:t>2</w:t>
            </w: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ind w:firstLineChars="100" w:firstLine="210"/>
              <w:jc w:val="center"/>
              <w:rPr>
                <w:rFonts w:ascii="宋体" w:hAnsi="宋体"/>
                <w:szCs w:val="21"/>
              </w:rPr>
            </w:pPr>
          </w:p>
          <w:p w:rsidR="008221A3" w:rsidRDefault="008221A3">
            <w:pPr>
              <w:jc w:val="center"/>
              <w:rPr>
                <w:rFonts w:ascii="宋体" w:hAnsi="宋体"/>
                <w:szCs w:val="21"/>
              </w:rPr>
            </w:pPr>
          </w:p>
          <w:p w:rsidR="008221A3" w:rsidRDefault="00B94681">
            <w:pPr>
              <w:jc w:val="center"/>
              <w:rPr>
                <w:rFonts w:ascii="宋体" w:hAnsi="宋体"/>
                <w:szCs w:val="21"/>
              </w:rPr>
            </w:pPr>
            <w:r>
              <w:rPr>
                <w:rFonts w:ascii="宋体" w:hAnsi="宋体" w:hint="eastAsia"/>
                <w:szCs w:val="21"/>
              </w:rPr>
              <w:t>1</w:t>
            </w:r>
          </w:p>
        </w:tc>
        <w:tc>
          <w:tcPr>
            <w:tcW w:w="369" w:type="dxa"/>
            <w:vAlign w:val="center"/>
          </w:tcPr>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B94681">
            <w:pPr>
              <w:pStyle w:val="a3"/>
              <w:jc w:val="center"/>
              <w:rPr>
                <w:sz w:val="21"/>
                <w:szCs w:val="21"/>
                <w:lang w:eastAsia="zh-CN"/>
              </w:rPr>
            </w:pPr>
            <w:r>
              <w:rPr>
                <w:rFonts w:hint="eastAsia"/>
                <w:sz w:val="21"/>
                <w:szCs w:val="21"/>
                <w:lang w:eastAsia="zh-CN"/>
              </w:rPr>
              <w:t>中</w:t>
            </w: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B94681">
            <w:pPr>
              <w:pStyle w:val="a3"/>
              <w:jc w:val="center"/>
              <w:rPr>
                <w:sz w:val="21"/>
                <w:szCs w:val="21"/>
                <w:lang w:eastAsia="zh-CN"/>
              </w:rPr>
            </w:pPr>
            <w:r>
              <w:rPr>
                <w:rFonts w:hint="eastAsia"/>
                <w:sz w:val="21"/>
                <w:szCs w:val="21"/>
                <w:lang w:eastAsia="zh-CN"/>
              </w:rPr>
              <w:t>低</w:t>
            </w: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B94681">
            <w:pPr>
              <w:pStyle w:val="a3"/>
              <w:jc w:val="center"/>
              <w:rPr>
                <w:sz w:val="21"/>
                <w:szCs w:val="21"/>
                <w:lang w:eastAsia="zh-CN"/>
              </w:rPr>
            </w:pPr>
            <w:r>
              <w:rPr>
                <w:rFonts w:hint="eastAsia"/>
                <w:sz w:val="21"/>
                <w:szCs w:val="21"/>
                <w:lang w:eastAsia="zh-CN"/>
              </w:rPr>
              <w:t>中</w:t>
            </w: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B94681">
            <w:pPr>
              <w:pStyle w:val="a3"/>
              <w:jc w:val="center"/>
              <w:rPr>
                <w:sz w:val="21"/>
                <w:szCs w:val="21"/>
                <w:lang w:eastAsia="zh-CN"/>
              </w:rPr>
            </w:pPr>
            <w:r>
              <w:rPr>
                <w:rFonts w:hint="eastAsia"/>
                <w:sz w:val="21"/>
                <w:szCs w:val="21"/>
                <w:lang w:eastAsia="zh-CN"/>
              </w:rPr>
              <w:t>中</w:t>
            </w: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B94681">
            <w:pPr>
              <w:pStyle w:val="a3"/>
              <w:jc w:val="center"/>
              <w:rPr>
                <w:sz w:val="21"/>
                <w:szCs w:val="21"/>
                <w:lang w:eastAsia="zh-CN"/>
              </w:rPr>
            </w:pPr>
            <w:r>
              <w:rPr>
                <w:rFonts w:hint="eastAsia"/>
                <w:sz w:val="21"/>
                <w:szCs w:val="21"/>
                <w:lang w:eastAsia="zh-CN"/>
              </w:rPr>
              <w:t>中</w:t>
            </w: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B94681">
            <w:pPr>
              <w:pStyle w:val="a3"/>
              <w:jc w:val="center"/>
              <w:rPr>
                <w:sz w:val="21"/>
                <w:szCs w:val="21"/>
                <w:lang w:eastAsia="zh-CN"/>
              </w:rPr>
            </w:pPr>
            <w:r>
              <w:rPr>
                <w:rFonts w:hint="eastAsia"/>
                <w:sz w:val="21"/>
                <w:szCs w:val="21"/>
                <w:lang w:eastAsia="zh-CN"/>
              </w:rPr>
              <w:t>高</w:t>
            </w: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B94681">
            <w:pPr>
              <w:pStyle w:val="a3"/>
              <w:jc w:val="center"/>
              <w:rPr>
                <w:sz w:val="21"/>
                <w:szCs w:val="21"/>
                <w:lang w:eastAsia="zh-CN"/>
              </w:rPr>
            </w:pPr>
            <w:r>
              <w:rPr>
                <w:rFonts w:hint="eastAsia"/>
                <w:sz w:val="21"/>
                <w:szCs w:val="21"/>
                <w:lang w:eastAsia="zh-CN"/>
              </w:rPr>
              <w:t>高</w:t>
            </w: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8221A3">
            <w:pPr>
              <w:pStyle w:val="a3"/>
              <w:jc w:val="center"/>
              <w:rPr>
                <w:sz w:val="21"/>
                <w:szCs w:val="21"/>
                <w:lang w:eastAsia="zh-CN"/>
              </w:rPr>
            </w:pPr>
          </w:p>
          <w:p w:rsidR="008221A3" w:rsidRDefault="00B94681">
            <w:pPr>
              <w:pStyle w:val="a3"/>
              <w:jc w:val="center"/>
              <w:rPr>
                <w:sz w:val="21"/>
                <w:szCs w:val="21"/>
                <w:lang w:eastAsia="zh-CN"/>
              </w:rPr>
            </w:pPr>
            <w:r>
              <w:rPr>
                <w:rFonts w:hint="eastAsia"/>
                <w:sz w:val="21"/>
                <w:szCs w:val="21"/>
                <w:lang w:eastAsia="zh-CN"/>
              </w:rPr>
              <w:t>中</w:t>
            </w:r>
          </w:p>
        </w:tc>
      </w:tr>
      <w:tr w:rsidR="008221A3">
        <w:trPr>
          <w:trHeight w:val="90"/>
        </w:trPr>
        <w:tc>
          <w:tcPr>
            <w:tcW w:w="656" w:type="dxa"/>
            <w:vAlign w:val="center"/>
          </w:tcPr>
          <w:p w:rsidR="008221A3" w:rsidRDefault="00B94681">
            <w:pPr>
              <w:ind w:firstLineChars="100" w:firstLine="211"/>
              <w:rPr>
                <w:rFonts w:ascii="宋体" w:hAnsi="宋体"/>
                <w:b/>
                <w:bCs/>
                <w:szCs w:val="21"/>
              </w:rPr>
            </w:pPr>
            <w:r>
              <w:rPr>
                <w:rFonts w:ascii="宋体" w:hAnsi="宋体" w:hint="eastAsia"/>
                <w:b/>
                <w:bCs/>
                <w:szCs w:val="21"/>
              </w:rPr>
              <w:lastRenderedPageBreak/>
              <w:t>设</w:t>
            </w:r>
          </w:p>
          <w:p w:rsidR="008221A3" w:rsidRDefault="00B94681">
            <w:pPr>
              <w:ind w:firstLineChars="100" w:firstLine="211"/>
              <w:rPr>
                <w:rFonts w:ascii="宋体" w:hAnsi="宋体"/>
                <w:b/>
                <w:bCs/>
                <w:szCs w:val="21"/>
              </w:rPr>
            </w:pPr>
            <w:r>
              <w:rPr>
                <w:rFonts w:ascii="宋体" w:hAnsi="宋体" w:hint="eastAsia"/>
                <w:b/>
                <w:bCs/>
                <w:szCs w:val="21"/>
              </w:rPr>
              <w:t>计</w:t>
            </w:r>
          </w:p>
          <w:p w:rsidR="008221A3" w:rsidRDefault="00B94681">
            <w:pPr>
              <w:ind w:firstLineChars="100" w:firstLine="211"/>
              <w:rPr>
                <w:rFonts w:ascii="宋体" w:hAnsi="宋体"/>
                <w:b/>
                <w:bCs/>
                <w:szCs w:val="21"/>
              </w:rPr>
            </w:pPr>
            <w:r>
              <w:rPr>
                <w:rFonts w:ascii="宋体" w:hAnsi="宋体" w:hint="eastAsia"/>
                <w:b/>
                <w:bCs/>
                <w:szCs w:val="21"/>
              </w:rPr>
              <w:t>意</w:t>
            </w:r>
          </w:p>
          <w:p w:rsidR="008221A3" w:rsidRDefault="00B94681">
            <w:pPr>
              <w:ind w:firstLineChars="100" w:firstLine="211"/>
              <w:rPr>
                <w:rFonts w:ascii="宋体" w:hAnsi="宋体"/>
                <w:b/>
                <w:bCs/>
                <w:szCs w:val="21"/>
              </w:rPr>
            </w:pPr>
            <w:r>
              <w:rPr>
                <w:rFonts w:ascii="宋体" w:hAnsi="宋体" w:hint="eastAsia"/>
                <w:b/>
                <w:bCs/>
                <w:szCs w:val="21"/>
              </w:rPr>
              <w:t>图</w:t>
            </w:r>
          </w:p>
        </w:tc>
        <w:tc>
          <w:tcPr>
            <w:tcW w:w="8405" w:type="dxa"/>
            <w:gridSpan w:val="10"/>
          </w:tcPr>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利用结构化教学，让学生自主体验，加上小组探究的能力，初学弯道跑技术，可以让学生获得更好的参与感、成功感和喜悦感。通过摆臂练习（右手沙瓶、左手水瓶）、巩固练习：切圆跑、比赛：螺旋跑接力赛，有效达成了弯道跑技术动作的学习，有效提高学生的练习兴趣，充分体现了“学、练、赛”一体化新课堂教学理念的新要求。</w:t>
            </w:r>
          </w:p>
        </w:tc>
      </w:tr>
      <w:tr w:rsidR="008221A3">
        <w:trPr>
          <w:trHeight w:val="90"/>
        </w:trPr>
        <w:tc>
          <w:tcPr>
            <w:tcW w:w="656" w:type="dxa"/>
            <w:vAlign w:val="center"/>
          </w:tcPr>
          <w:p w:rsidR="008221A3" w:rsidRDefault="00B94681">
            <w:pPr>
              <w:jc w:val="center"/>
              <w:rPr>
                <w:rFonts w:ascii="宋体" w:hAnsi="宋体"/>
                <w:b/>
                <w:bCs/>
                <w:szCs w:val="21"/>
              </w:rPr>
            </w:pPr>
            <w:r>
              <w:rPr>
                <w:rFonts w:ascii="宋体" w:hAnsi="宋体" w:hint="eastAsia"/>
                <w:b/>
                <w:bCs/>
                <w:szCs w:val="21"/>
              </w:rPr>
              <w:t>结</w:t>
            </w:r>
          </w:p>
          <w:p w:rsidR="008221A3" w:rsidRDefault="00B94681">
            <w:pPr>
              <w:jc w:val="center"/>
              <w:rPr>
                <w:rFonts w:ascii="宋体" w:hAnsi="宋体"/>
                <w:b/>
                <w:bCs/>
                <w:szCs w:val="21"/>
              </w:rPr>
            </w:pPr>
            <w:r>
              <w:rPr>
                <w:rFonts w:ascii="宋体" w:hAnsi="宋体" w:hint="eastAsia"/>
                <w:b/>
                <w:bCs/>
                <w:szCs w:val="21"/>
              </w:rPr>
              <w:t>束</w:t>
            </w:r>
          </w:p>
          <w:p w:rsidR="008221A3" w:rsidRDefault="00B94681">
            <w:pPr>
              <w:jc w:val="center"/>
              <w:rPr>
                <w:rFonts w:ascii="宋体" w:hAnsi="宋体"/>
                <w:b/>
                <w:bCs/>
                <w:szCs w:val="21"/>
              </w:rPr>
            </w:pPr>
            <w:r>
              <w:rPr>
                <w:rFonts w:ascii="宋体" w:hAnsi="宋体" w:hint="eastAsia"/>
                <w:b/>
                <w:bCs/>
                <w:szCs w:val="21"/>
              </w:rPr>
              <w:t>部</w:t>
            </w:r>
          </w:p>
          <w:p w:rsidR="008221A3" w:rsidRDefault="00B94681">
            <w:pPr>
              <w:jc w:val="center"/>
              <w:rPr>
                <w:rFonts w:ascii="宋体" w:hAnsi="宋体"/>
                <w:b/>
                <w:bCs/>
                <w:szCs w:val="21"/>
              </w:rPr>
            </w:pPr>
            <w:r>
              <w:rPr>
                <w:rFonts w:ascii="宋体" w:hAnsi="宋体" w:hint="eastAsia"/>
                <w:b/>
                <w:bCs/>
                <w:szCs w:val="21"/>
              </w:rPr>
              <w:t>分</w:t>
            </w:r>
          </w:p>
        </w:tc>
        <w:tc>
          <w:tcPr>
            <w:tcW w:w="1681" w:type="dxa"/>
          </w:tcPr>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1.</w:t>
            </w:r>
            <w:r>
              <w:rPr>
                <w:rFonts w:hint="eastAsia"/>
                <w:spacing w:val="-1"/>
                <w:sz w:val="21"/>
                <w:szCs w:val="21"/>
                <w:lang w:eastAsia="zh-CN"/>
              </w:rPr>
              <w:t>放松练习</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2.</w:t>
            </w:r>
            <w:r>
              <w:rPr>
                <w:rFonts w:hint="eastAsia"/>
                <w:spacing w:val="-1"/>
                <w:sz w:val="21"/>
                <w:szCs w:val="21"/>
                <w:lang w:eastAsia="zh-CN"/>
              </w:rPr>
              <w:t>整队集合，教师总结，</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3.</w:t>
            </w:r>
            <w:r>
              <w:rPr>
                <w:rFonts w:hint="eastAsia"/>
                <w:spacing w:val="-1"/>
                <w:sz w:val="21"/>
                <w:szCs w:val="21"/>
                <w:lang w:eastAsia="zh-CN"/>
              </w:rPr>
              <w:t>归还器材</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4.</w:t>
            </w:r>
            <w:r>
              <w:rPr>
                <w:rFonts w:hint="eastAsia"/>
                <w:spacing w:val="-1"/>
                <w:sz w:val="21"/>
                <w:szCs w:val="21"/>
                <w:lang w:eastAsia="zh-CN"/>
              </w:rPr>
              <w:t>师生道别</w:t>
            </w:r>
          </w:p>
          <w:p w:rsidR="008221A3" w:rsidRDefault="008221A3">
            <w:pPr>
              <w:pStyle w:val="TableText"/>
              <w:spacing w:before="78" w:line="255" w:lineRule="auto"/>
              <w:ind w:left="117" w:right="112"/>
              <w:rPr>
                <w:spacing w:val="-1"/>
                <w:sz w:val="21"/>
                <w:szCs w:val="21"/>
                <w:lang w:eastAsia="zh-CN"/>
              </w:rPr>
            </w:pPr>
          </w:p>
        </w:tc>
        <w:tc>
          <w:tcPr>
            <w:tcW w:w="1681" w:type="dxa"/>
            <w:gridSpan w:val="2"/>
          </w:tcPr>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1.</w:t>
            </w:r>
            <w:r>
              <w:rPr>
                <w:rFonts w:hint="eastAsia"/>
                <w:spacing w:val="-1"/>
                <w:sz w:val="21"/>
                <w:szCs w:val="21"/>
                <w:lang w:eastAsia="zh-CN"/>
              </w:rPr>
              <w:t>组织学生静态拉伸</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2.</w:t>
            </w:r>
            <w:r>
              <w:rPr>
                <w:rFonts w:hint="eastAsia"/>
                <w:spacing w:val="-1"/>
                <w:sz w:val="21"/>
                <w:szCs w:val="21"/>
                <w:lang w:eastAsia="zh-CN"/>
              </w:rPr>
              <w:t>让学生自我评价，教师小结</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3.</w:t>
            </w:r>
            <w:r>
              <w:rPr>
                <w:rFonts w:hint="eastAsia"/>
                <w:spacing w:val="-1"/>
                <w:sz w:val="21"/>
                <w:szCs w:val="21"/>
                <w:lang w:eastAsia="zh-CN"/>
              </w:rPr>
              <w:t>组织学生收还器材</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4.</w:t>
            </w:r>
            <w:r>
              <w:rPr>
                <w:rFonts w:hint="eastAsia"/>
                <w:spacing w:val="-1"/>
                <w:sz w:val="21"/>
                <w:szCs w:val="21"/>
                <w:lang w:eastAsia="zh-CN"/>
              </w:rPr>
              <w:t>师生道别</w:t>
            </w:r>
          </w:p>
        </w:tc>
        <w:tc>
          <w:tcPr>
            <w:tcW w:w="1681" w:type="dxa"/>
            <w:gridSpan w:val="2"/>
          </w:tcPr>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1.</w:t>
            </w:r>
            <w:r>
              <w:rPr>
                <w:rFonts w:hint="eastAsia"/>
                <w:spacing w:val="-1"/>
                <w:sz w:val="21"/>
                <w:szCs w:val="21"/>
                <w:lang w:eastAsia="zh-CN"/>
              </w:rPr>
              <w:t>模仿老师动作一起放松</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2.</w:t>
            </w:r>
            <w:r>
              <w:rPr>
                <w:rFonts w:hint="eastAsia"/>
                <w:spacing w:val="-1"/>
                <w:sz w:val="21"/>
                <w:szCs w:val="21"/>
                <w:lang w:eastAsia="zh-CN"/>
              </w:rPr>
              <w:t>学会正确地评价方式</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3.</w:t>
            </w:r>
            <w:r>
              <w:rPr>
                <w:rFonts w:hint="eastAsia"/>
                <w:spacing w:val="-1"/>
                <w:sz w:val="21"/>
                <w:szCs w:val="21"/>
                <w:lang w:eastAsia="zh-CN"/>
              </w:rPr>
              <w:t>整理场地，归还器材</w:t>
            </w:r>
          </w:p>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4.</w:t>
            </w:r>
            <w:r>
              <w:rPr>
                <w:rFonts w:hint="eastAsia"/>
                <w:spacing w:val="-1"/>
                <w:sz w:val="21"/>
                <w:szCs w:val="21"/>
                <w:lang w:eastAsia="zh-CN"/>
              </w:rPr>
              <w:t>师生道别</w:t>
            </w:r>
          </w:p>
        </w:tc>
        <w:tc>
          <w:tcPr>
            <w:tcW w:w="2259" w:type="dxa"/>
            <w:gridSpan w:val="2"/>
          </w:tcPr>
          <w:p w:rsidR="008221A3" w:rsidRDefault="00B94681">
            <w:pPr>
              <w:pStyle w:val="TableText"/>
              <w:spacing w:before="78" w:line="255" w:lineRule="auto"/>
              <w:ind w:left="117" w:right="112"/>
              <w:rPr>
                <w:spacing w:val="-1"/>
                <w:sz w:val="21"/>
                <w:szCs w:val="21"/>
                <w:lang w:eastAsia="zh-CN"/>
              </w:rPr>
            </w:pPr>
            <w:r>
              <w:rPr>
                <w:rFonts w:hint="eastAsia"/>
                <w:spacing w:val="-1"/>
                <w:sz w:val="21"/>
                <w:szCs w:val="21"/>
                <w:lang w:eastAsia="zh-CN"/>
              </w:rPr>
              <w:t>组织队形：</w:t>
            </w:r>
          </w:p>
          <w:p w:rsidR="008221A3" w:rsidRDefault="00B94681">
            <w:pPr>
              <w:pStyle w:val="TableText"/>
              <w:spacing w:before="78" w:line="255" w:lineRule="auto"/>
              <w:ind w:left="117" w:right="112"/>
              <w:jc w:val="center"/>
              <w:rPr>
                <w:spacing w:val="-1"/>
                <w:sz w:val="21"/>
                <w:szCs w:val="21"/>
                <w:lang w:eastAsia="zh-CN"/>
              </w:rPr>
            </w:pPr>
            <w:r>
              <w:rPr>
                <w:rFonts w:hint="eastAsia"/>
                <w:noProof/>
                <w:spacing w:val="-1"/>
                <w:sz w:val="21"/>
                <w:szCs w:val="21"/>
                <w:lang w:eastAsia="zh-CN"/>
              </w:rPr>
              <w:drawing>
                <wp:inline distT="0" distB="0" distL="114300" distR="114300">
                  <wp:extent cx="1077595" cy="988060"/>
                  <wp:effectExtent l="0" t="0" r="8255" b="2540"/>
                  <wp:docPr id="17" name="图片 17" descr="DQ[0]9VWU7KMO[X}6_TLR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DQ[0]9VWU7KMO[X}6_TLR7E"/>
                          <pic:cNvPicPr>
                            <a:picLocks noChangeAspect="1"/>
                          </pic:cNvPicPr>
                        </pic:nvPicPr>
                        <pic:blipFill>
                          <a:blip r:embed="rId11"/>
                          <a:stretch>
                            <a:fillRect/>
                          </a:stretch>
                        </pic:blipFill>
                        <pic:spPr>
                          <a:xfrm>
                            <a:off x="0" y="0"/>
                            <a:ext cx="1077595" cy="988060"/>
                          </a:xfrm>
                          <a:prstGeom prst="rect">
                            <a:avLst/>
                          </a:prstGeom>
                        </pic:spPr>
                      </pic:pic>
                    </a:graphicData>
                  </a:graphic>
                </wp:inline>
              </w:drawing>
            </w:r>
          </w:p>
          <w:p w:rsidR="008221A3" w:rsidRDefault="008221A3">
            <w:pPr>
              <w:pStyle w:val="TableText"/>
              <w:spacing w:before="78" w:line="255" w:lineRule="auto"/>
              <w:ind w:left="117" w:right="112"/>
              <w:rPr>
                <w:spacing w:val="-1"/>
                <w:sz w:val="21"/>
                <w:szCs w:val="21"/>
                <w:lang w:eastAsia="zh-CN"/>
              </w:rPr>
            </w:pPr>
          </w:p>
        </w:tc>
        <w:tc>
          <w:tcPr>
            <w:tcW w:w="367" w:type="dxa"/>
            <w:vAlign w:val="center"/>
          </w:tcPr>
          <w:p w:rsidR="008221A3" w:rsidRDefault="00B94681">
            <w:pPr>
              <w:jc w:val="center"/>
              <w:rPr>
                <w:rFonts w:ascii="宋体" w:hAnsi="宋体"/>
                <w:szCs w:val="21"/>
              </w:rPr>
            </w:pPr>
            <w:r>
              <w:rPr>
                <w:rFonts w:ascii="宋体" w:hAnsi="宋体" w:hint="eastAsia"/>
                <w:szCs w:val="21"/>
              </w:rPr>
              <w:t>2</w:t>
            </w:r>
          </w:p>
        </w:tc>
        <w:tc>
          <w:tcPr>
            <w:tcW w:w="367" w:type="dxa"/>
            <w:vAlign w:val="center"/>
          </w:tcPr>
          <w:p w:rsidR="008221A3" w:rsidRDefault="00B94681">
            <w:pPr>
              <w:pStyle w:val="a3"/>
              <w:jc w:val="center"/>
              <w:rPr>
                <w:sz w:val="21"/>
                <w:szCs w:val="21"/>
                <w:lang w:eastAsia="zh-CN"/>
              </w:rPr>
            </w:pPr>
            <w:r>
              <w:rPr>
                <w:rFonts w:hint="eastAsia"/>
                <w:sz w:val="21"/>
                <w:szCs w:val="21"/>
                <w:lang w:eastAsia="zh-CN"/>
              </w:rPr>
              <w:t>1</w:t>
            </w:r>
          </w:p>
        </w:tc>
        <w:tc>
          <w:tcPr>
            <w:tcW w:w="369" w:type="dxa"/>
            <w:vAlign w:val="center"/>
          </w:tcPr>
          <w:p w:rsidR="008221A3" w:rsidRDefault="00B94681">
            <w:pPr>
              <w:pStyle w:val="a3"/>
              <w:jc w:val="center"/>
              <w:rPr>
                <w:sz w:val="21"/>
                <w:szCs w:val="21"/>
                <w:lang w:eastAsia="zh-CN"/>
              </w:rPr>
            </w:pPr>
            <w:r>
              <w:rPr>
                <w:rFonts w:hint="eastAsia"/>
                <w:sz w:val="21"/>
                <w:szCs w:val="21"/>
                <w:lang w:eastAsia="zh-CN"/>
              </w:rPr>
              <w:t>低</w:t>
            </w:r>
          </w:p>
        </w:tc>
      </w:tr>
      <w:tr w:rsidR="008221A3">
        <w:trPr>
          <w:trHeight w:val="90"/>
        </w:trPr>
        <w:tc>
          <w:tcPr>
            <w:tcW w:w="656" w:type="dxa"/>
            <w:vMerge w:val="restart"/>
            <w:vAlign w:val="center"/>
          </w:tcPr>
          <w:p w:rsidR="008221A3" w:rsidRDefault="00B94681">
            <w:pPr>
              <w:jc w:val="center"/>
              <w:rPr>
                <w:rFonts w:ascii="宋体" w:hAnsi="宋体"/>
                <w:b/>
                <w:bCs/>
                <w:szCs w:val="21"/>
              </w:rPr>
            </w:pPr>
            <w:r>
              <w:rPr>
                <w:rFonts w:ascii="宋体" w:hAnsi="宋体" w:hint="eastAsia"/>
                <w:b/>
                <w:bCs/>
                <w:szCs w:val="21"/>
              </w:rPr>
              <w:t>预计</w:t>
            </w:r>
          </w:p>
          <w:p w:rsidR="008221A3" w:rsidRDefault="00B94681">
            <w:pPr>
              <w:jc w:val="center"/>
              <w:rPr>
                <w:rFonts w:ascii="宋体" w:hAnsi="宋体"/>
                <w:b/>
                <w:bCs/>
                <w:szCs w:val="21"/>
              </w:rPr>
            </w:pPr>
            <w:r>
              <w:rPr>
                <w:rFonts w:ascii="宋体" w:hAnsi="宋体" w:hint="eastAsia"/>
                <w:b/>
                <w:bCs/>
                <w:szCs w:val="21"/>
              </w:rPr>
              <w:t>负荷</w:t>
            </w:r>
          </w:p>
        </w:tc>
        <w:tc>
          <w:tcPr>
            <w:tcW w:w="1681" w:type="dxa"/>
          </w:tcPr>
          <w:p w:rsidR="008221A3" w:rsidRDefault="00B94681">
            <w:pPr>
              <w:pStyle w:val="TableText"/>
              <w:spacing w:before="51" w:line="222" w:lineRule="auto"/>
              <w:jc w:val="center"/>
              <w:rPr>
                <w:b/>
                <w:bCs/>
                <w:sz w:val="21"/>
                <w:szCs w:val="21"/>
                <w:lang w:eastAsia="zh-CN"/>
              </w:rPr>
            </w:pPr>
            <w:r>
              <w:rPr>
                <w:rFonts w:hint="eastAsia"/>
                <w:b/>
                <w:bCs/>
                <w:sz w:val="21"/>
                <w:szCs w:val="21"/>
                <w:lang w:eastAsia="zh-CN"/>
              </w:rPr>
              <w:t>平均心率</w:t>
            </w:r>
          </w:p>
        </w:tc>
        <w:tc>
          <w:tcPr>
            <w:tcW w:w="6724" w:type="dxa"/>
            <w:gridSpan w:val="9"/>
          </w:tcPr>
          <w:p w:rsidR="008221A3" w:rsidRDefault="00B94681">
            <w:pPr>
              <w:pStyle w:val="a3"/>
              <w:jc w:val="center"/>
              <w:rPr>
                <w:sz w:val="21"/>
                <w:szCs w:val="21"/>
                <w:lang w:eastAsia="zh-CN"/>
              </w:rPr>
            </w:pPr>
            <w:r>
              <w:rPr>
                <w:rFonts w:hint="eastAsia"/>
                <w:color w:val="000000"/>
                <w:sz w:val="21"/>
                <w:szCs w:val="21"/>
              </w:rPr>
              <w:t>1</w:t>
            </w:r>
            <w:r>
              <w:rPr>
                <w:rFonts w:hint="eastAsia"/>
                <w:color w:val="000000"/>
                <w:sz w:val="21"/>
                <w:szCs w:val="21"/>
                <w:lang w:eastAsia="zh-CN"/>
              </w:rPr>
              <w:t>4</w:t>
            </w:r>
            <w:r>
              <w:rPr>
                <w:rFonts w:hint="eastAsia"/>
                <w:color w:val="000000"/>
                <w:sz w:val="21"/>
                <w:szCs w:val="21"/>
              </w:rPr>
              <w:t>0</w:t>
            </w:r>
            <w:r>
              <w:rPr>
                <w:rFonts w:hint="eastAsia"/>
                <w:color w:val="000000"/>
                <w:sz w:val="21"/>
                <w:szCs w:val="21"/>
              </w:rPr>
              <w:t>次</w:t>
            </w:r>
            <w:r>
              <w:rPr>
                <w:rFonts w:hint="eastAsia"/>
                <w:color w:val="000000"/>
                <w:sz w:val="21"/>
                <w:szCs w:val="21"/>
              </w:rPr>
              <w:t>/</w:t>
            </w:r>
            <w:r>
              <w:rPr>
                <w:rFonts w:hint="eastAsia"/>
                <w:color w:val="000000"/>
                <w:sz w:val="21"/>
                <w:szCs w:val="21"/>
              </w:rPr>
              <w:t>分</w:t>
            </w:r>
          </w:p>
        </w:tc>
      </w:tr>
      <w:tr w:rsidR="008221A3">
        <w:trPr>
          <w:trHeight w:val="90"/>
        </w:trPr>
        <w:tc>
          <w:tcPr>
            <w:tcW w:w="656" w:type="dxa"/>
            <w:vMerge/>
            <w:vAlign w:val="center"/>
          </w:tcPr>
          <w:p w:rsidR="008221A3" w:rsidRDefault="008221A3">
            <w:pPr>
              <w:jc w:val="center"/>
              <w:rPr>
                <w:rFonts w:ascii="宋体" w:hAnsi="宋体"/>
                <w:b/>
                <w:bCs/>
                <w:szCs w:val="21"/>
              </w:rPr>
            </w:pPr>
          </w:p>
        </w:tc>
        <w:tc>
          <w:tcPr>
            <w:tcW w:w="1681" w:type="dxa"/>
          </w:tcPr>
          <w:p w:rsidR="008221A3" w:rsidRDefault="00B94681">
            <w:pPr>
              <w:pStyle w:val="TableText"/>
              <w:spacing w:before="51" w:line="222" w:lineRule="auto"/>
              <w:jc w:val="center"/>
              <w:rPr>
                <w:b/>
                <w:bCs/>
                <w:sz w:val="21"/>
                <w:szCs w:val="21"/>
                <w:lang w:eastAsia="zh-CN"/>
              </w:rPr>
            </w:pPr>
            <w:r>
              <w:rPr>
                <w:rFonts w:hint="eastAsia"/>
                <w:b/>
                <w:bCs/>
                <w:sz w:val="21"/>
                <w:szCs w:val="21"/>
                <w:lang w:eastAsia="zh-CN"/>
              </w:rPr>
              <w:t>练习密度</w:t>
            </w:r>
          </w:p>
        </w:tc>
        <w:tc>
          <w:tcPr>
            <w:tcW w:w="6724" w:type="dxa"/>
            <w:gridSpan w:val="9"/>
          </w:tcPr>
          <w:p w:rsidR="008221A3" w:rsidRDefault="00B94681">
            <w:pPr>
              <w:pStyle w:val="a3"/>
              <w:jc w:val="center"/>
              <w:rPr>
                <w:sz w:val="21"/>
                <w:szCs w:val="21"/>
                <w:lang w:eastAsia="zh-CN"/>
              </w:rPr>
            </w:pPr>
            <w:r>
              <w:rPr>
                <w:rFonts w:hint="eastAsia"/>
                <w:color w:val="000000"/>
                <w:sz w:val="21"/>
                <w:szCs w:val="21"/>
                <w:lang w:eastAsia="zh-CN"/>
              </w:rPr>
              <w:t>6</w:t>
            </w:r>
            <w:r>
              <w:rPr>
                <w:rFonts w:hint="eastAsia"/>
                <w:color w:val="000000"/>
                <w:sz w:val="21"/>
                <w:szCs w:val="21"/>
              </w:rPr>
              <w:t>5%</w:t>
            </w:r>
            <w:r>
              <w:rPr>
                <w:rFonts w:hint="eastAsia"/>
                <w:color w:val="000000"/>
                <w:sz w:val="21"/>
                <w:szCs w:val="21"/>
              </w:rPr>
              <w:t>左右</w:t>
            </w:r>
          </w:p>
        </w:tc>
      </w:tr>
      <w:tr w:rsidR="008221A3">
        <w:trPr>
          <w:trHeight w:val="90"/>
        </w:trPr>
        <w:tc>
          <w:tcPr>
            <w:tcW w:w="656" w:type="dxa"/>
            <w:vAlign w:val="center"/>
          </w:tcPr>
          <w:p w:rsidR="008221A3" w:rsidRDefault="00B94681">
            <w:pPr>
              <w:jc w:val="center"/>
              <w:rPr>
                <w:rFonts w:ascii="宋体" w:hAnsi="宋体"/>
                <w:b/>
                <w:bCs/>
                <w:szCs w:val="21"/>
              </w:rPr>
            </w:pPr>
            <w:r>
              <w:rPr>
                <w:rFonts w:ascii="宋体" w:hAnsi="宋体" w:hint="eastAsia"/>
                <w:b/>
                <w:bCs/>
                <w:szCs w:val="21"/>
              </w:rPr>
              <w:t>安全</w:t>
            </w:r>
          </w:p>
          <w:p w:rsidR="008221A3" w:rsidRDefault="00B94681">
            <w:pPr>
              <w:jc w:val="center"/>
              <w:rPr>
                <w:rFonts w:ascii="宋体" w:hAnsi="宋体"/>
                <w:b/>
                <w:bCs/>
                <w:szCs w:val="21"/>
              </w:rPr>
            </w:pPr>
            <w:r>
              <w:rPr>
                <w:rFonts w:ascii="宋体" w:hAnsi="宋体" w:hint="eastAsia"/>
                <w:b/>
                <w:bCs/>
                <w:szCs w:val="21"/>
              </w:rPr>
              <w:t>保障</w:t>
            </w:r>
          </w:p>
        </w:tc>
        <w:tc>
          <w:tcPr>
            <w:tcW w:w="3362" w:type="dxa"/>
            <w:gridSpan w:val="3"/>
            <w:vAlign w:val="center"/>
          </w:tcPr>
          <w:p w:rsidR="008221A3" w:rsidRDefault="00B94681">
            <w:pPr>
              <w:numPr>
                <w:ilvl w:val="0"/>
                <w:numId w:val="11"/>
              </w:numPr>
              <w:rPr>
                <w:rFonts w:ascii="宋体" w:hAnsi="宋体"/>
                <w:color w:val="000000"/>
                <w:szCs w:val="21"/>
              </w:rPr>
            </w:pPr>
            <w:r>
              <w:rPr>
                <w:rFonts w:ascii="宋体" w:hAnsi="宋体" w:hint="eastAsia"/>
                <w:color w:val="000000"/>
                <w:szCs w:val="21"/>
              </w:rPr>
              <w:t>提前检查场地、</w:t>
            </w:r>
          </w:p>
          <w:p w:rsidR="008221A3" w:rsidRDefault="00B94681">
            <w:pPr>
              <w:numPr>
                <w:ilvl w:val="0"/>
                <w:numId w:val="11"/>
              </w:numPr>
              <w:rPr>
                <w:rFonts w:ascii="宋体" w:hAnsi="宋体"/>
                <w:color w:val="000000"/>
                <w:szCs w:val="21"/>
              </w:rPr>
            </w:pPr>
            <w:r>
              <w:rPr>
                <w:rFonts w:ascii="宋体" w:hAnsi="宋体" w:hint="eastAsia"/>
                <w:color w:val="000000"/>
                <w:szCs w:val="21"/>
              </w:rPr>
              <w:t>充分做好准备、放松活动</w:t>
            </w:r>
          </w:p>
          <w:p w:rsidR="008221A3" w:rsidRDefault="00B94681">
            <w:pPr>
              <w:numPr>
                <w:ilvl w:val="0"/>
                <w:numId w:val="11"/>
              </w:numPr>
              <w:rPr>
                <w:rFonts w:ascii="宋体" w:hAnsi="宋体"/>
                <w:color w:val="000000"/>
                <w:szCs w:val="21"/>
              </w:rPr>
            </w:pPr>
            <w:r>
              <w:rPr>
                <w:rFonts w:ascii="宋体" w:hAnsi="宋体" w:hint="eastAsia"/>
                <w:color w:val="000000"/>
                <w:szCs w:val="21"/>
              </w:rPr>
              <w:t>课堂上进行安全教育，正确引导竞赛行为</w:t>
            </w:r>
          </w:p>
        </w:tc>
        <w:tc>
          <w:tcPr>
            <w:tcW w:w="1681" w:type="dxa"/>
            <w:gridSpan w:val="2"/>
          </w:tcPr>
          <w:p w:rsidR="008221A3" w:rsidRDefault="008221A3">
            <w:pPr>
              <w:pStyle w:val="TableText"/>
              <w:spacing w:before="55" w:line="242" w:lineRule="auto"/>
              <w:ind w:right="164"/>
              <w:rPr>
                <w:sz w:val="21"/>
                <w:szCs w:val="21"/>
                <w:lang w:eastAsia="zh-CN"/>
              </w:rPr>
            </w:pPr>
          </w:p>
          <w:p w:rsidR="008221A3" w:rsidRDefault="00B94681">
            <w:pPr>
              <w:pStyle w:val="TableText"/>
              <w:spacing w:before="55" w:line="242" w:lineRule="auto"/>
              <w:ind w:right="164" w:firstLineChars="200" w:firstLine="422"/>
              <w:jc w:val="center"/>
              <w:rPr>
                <w:b/>
                <w:bCs/>
                <w:sz w:val="21"/>
                <w:szCs w:val="21"/>
                <w:lang w:eastAsia="zh-CN"/>
              </w:rPr>
            </w:pPr>
            <w:r>
              <w:rPr>
                <w:rFonts w:hint="eastAsia"/>
                <w:b/>
                <w:bCs/>
                <w:sz w:val="21"/>
                <w:szCs w:val="21"/>
                <w:lang w:eastAsia="zh-CN"/>
              </w:rPr>
              <w:t>场地</w:t>
            </w:r>
          </w:p>
          <w:p w:rsidR="008221A3" w:rsidRDefault="00B94681">
            <w:pPr>
              <w:pStyle w:val="TableText"/>
              <w:spacing w:before="55" w:line="242" w:lineRule="auto"/>
              <w:ind w:right="164" w:firstLineChars="200" w:firstLine="422"/>
              <w:jc w:val="center"/>
              <w:rPr>
                <w:sz w:val="21"/>
                <w:szCs w:val="21"/>
                <w:lang w:eastAsia="zh-CN"/>
              </w:rPr>
            </w:pPr>
            <w:r>
              <w:rPr>
                <w:rFonts w:hint="eastAsia"/>
                <w:b/>
                <w:bCs/>
                <w:sz w:val="21"/>
                <w:szCs w:val="21"/>
                <w:lang w:eastAsia="zh-CN"/>
              </w:rPr>
              <w:t>器材</w:t>
            </w:r>
          </w:p>
        </w:tc>
        <w:tc>
          <w:tcPr>
            <w:tcW w:w="3362" w:type="dxa"/>
            <w:gridSpan w:val="5"/>
          </w:tcPr>
          <w:p w:rsidR="008221A3" w:rsidRDefault="00B94681">
            <w:pPr>
              <w:jc w:val="left"/>
              <w:rPr>
                <w:rFonts w:ascii="宋体" w:hAnsi="宋体"/>
                <w:szCs w:val="21"/>
              </w:rPr>
            </w:pPr>
            <w:r>
              <w:rPr>
                <w:rFonts w:ascii="宋体" w:hAnsi="宋体" w:hint="eastAsia"/>
                <w:snapToGrid w:val="0"/>
                <w:color w:val="000000"/>
                <w:kern w:val="0"/>
                <w:szCs w:val="21"/>
              </w:rPr>
              <w:t>操场</w:t>
            </w:r>
            <w:r>
              <w:rPr>
                <w:rFonts w:ascii="宋体" w:hAnsi="宋体" w:hint="eastAsia"/>
                <w:snapToGrid w:val="0"/>
                <w:color w:val="000000"/>
                <w:kern w:val="0"/>
                <w:szCs w:val="21"/>
              </w:rPr>
              <w:t>一片、</w:t>
            </w:r>
            <w:r>
              <w:rPr>
                <w:rFonts w:ascii="宋体" w:hAnsi="宋体" w:hint="eastAsia"/>
                <w:snapToGrid w:val="0"/>
                <w:color w:val="000000"/>
                <w:kern w:val="0"/>
                <w:szCs w:val="21"/>
              </w:rPr>
              <w:t>矿泉水</w:t>
            </w:r>
            <w:r>
              <w:rPr>
                <w:rFonts w:ascii="宋体" w:hAnsi="宋体" w:hint="eastAsia"/>
                <w:snapToGrid w:val="0"/>
                <w:color w:val="000000"/>
                <w:kern w:val="0"/>
                <w:szCs w:val="21"/>
              </w:rPr>
              <w:t>49</w:t>
            </w:r>
            <w:r>
              <w:rPr>
                <w:rFonts w:ascii="宋体" w:hAnsi="宋体" w:hint="eastAsia"/>
                <w:snapToGrid w:val="0"/>
                <w:color w:val="000000"/>
                <w:kern w:val="0"/>
                <w:szCs w:val="21"/>
              </w:rPr>
              <w:t>瓶，沙瓶</w:t>
            </w:r>
            <w:r>
              <w:rPr>
                <w:rFonts w:ascii="宋体" w:hAnsi="宋体" w:hint="eastAsia"/>
                <w:snapToGrid w:val="0"/>
                <w:color w:val="000000"/>
                <w:kern w:val="0"/>
                <w:szCs w:val="21"/>
              </w:rPr>
              <w:t>49</w:t>
            </w:r>
            <w:r>
              <w:rPr>
                <w:rFonts w:ascii="宋体" w:hAnsi="宋体" w:hint="eastAsia"/>
                <w:snapToGrid w:val="0"/>
                <w:color w:val="000000"/>
                <w:kern w:val="0"/>
                <w:szCs w:val="21"/>
              </w:rPr>
              <w:t>个</w:t>
            </w:r>
            <w:r>
              <w:rPr>
                <w:rFonts w:ascii="宋体" w:hAnsi="宋体" w:hint="eastAsia"/>
                <w:snapToGrid w:val="0"/>
                <w:color w:val="000000"/>
                <w:kern w:val="0"/>
                <w:szCs w:val="21"/>
              </w:rPr>
              <w:t>、音箱</w:t>
            </w:r>
            <w:r>
              <w:rPr>
                <w:rFonts w:ascii="宋体" w:hAnsi="宋体" w:hint="eastAsia"/>
                <w:snapToGrid w:val="0"/>
                <w:color w:val="000000"/>
                <w:kern w:val="0"/>
                <w:szCs w:val="21"/>
              </w:rPr>
              <w:t>1</w:t>
            </w:r>
            <w:r>
              <w:rPr>
                <w:rFonts w:ascii="宋体" w:hAnsi="宋体" w:hint="eastAsia"/>
                <w:snapToGrid w:val="0"/>
                <w:color w:val="000000"/>
                <w:kern w:val="0"/>
                <w:szCs w:val="21"/>
              </w:rPr>
              <w:t>只</w:t>
            </w:r>
          </w:p>
        </w:tc>
      </w:tr>
    </w:tbl>
    <w:p w:rsidR="008221A3" w:rsidRPr="00610E0D" w:rsidRDefault="008221A3">
      <w:pPr>
        <w:rPr>
          <w:rFonts w:ascii="黑体" w:eastAsia="黑体" w:hAnsi="黑体" w:cs="黑体" w:hint="eastAsia"/>
          <w:sz w:val="36"/>
          <w:szCs w:val="44"/>
        </w:rPr>
      </w:pPr>
    </w:p>
    <w:sectPr w:rsidR="008221A3" w:rsidRPr="00610E0D">
      <w:headerReference w:type="default" r:id="rId14"/>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681" w:rsidRDefault="00B94681">
      <w:r>
        <w:separator/>
      </w:r>
    </w:p>
  </w:endnote>
  <w:endnote w:type="continuationSeparator" w:id="0">
    <w:p w:rsidR="00B94681" w:rsidRDefault="00B94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1A3" w:rsidRDefault="008221A3">
    <w:pPr>
      <w:spacing w:line="175" w:lineRule="auto"/>
      <w:ind w:left="4207"/>
      <w:rPr>
        <w:rFonts w:eastAsia="Calibri" w:cs="Calibri"/>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1A3" w:rsidRDefault="008221A3">
    <w:pPr>
      <w:spacing w:line="175" w:lineRule="auto"/>
      <w:ind w:left="4207"/>
      <w:rPr>
        <w:rFonts w:eastAsia="Calibri" w:cs="Calibri"/>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681" w:rsidRDefault="00B94681">
      <w:r>
        <w:separator/>
      </w:r>
    </w:p>
  </w:footnote>
  <w:footnote w:type="continuationSeparator" w:id="0">
    <w:p w:rsidR="00B94681" w:rsidRDefault="00B946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1A3" w:rsidRDefault="008221A3">
    <w:pPr>
      <w:pStyle w:val="a3"/>
      <w:spacing w:before="16" w:line="183" w:lineRule="auto"/>
      <w:rPr>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1A3" w:rsidRDefault="008221A3">
    <w:pPr>
      <w:pStyle w:val="a3"/>
      <w:spacing w:before="16" w:line="183" w:lineRule="auto"/>
      <w:rPr>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6BE4FA6"/>
    <w:multiLevelType w:val="singleLevel"/>
    <w:tmpl w:val="A6BE4FA6"/>
    <w:lvl w:ilvl="0">
      <w:start w:val="1"/>
      <w:numFmt w:val="decimal"/>
      <w:lvlText w:val="%1."/>
      <w:lvlJc w:val="left"/>
      <w:pPr>
        <w:tabs>
          <w:tab w:val="left" w:pos="312"/>
        </w:tabs>
      </w:pPr>
    </w:lvl>
  </w:abstractNum>
  <w:abstractNum w:abstractNumId="1">
    <w:nsid w:val="E5065A65"/>
    <w:multiLevelType w:val="singleLevel"/>
    <w:tmpl w:val="E5065A65"/>
    <w:lvl w:ilvl="0">
      <w:start w:val="2"/>
      <w:numFmt w:val="decimal"/>
      <w:suff w:val="nothing"/>
      <w:lvlText w:val="%1．"/>
      <w:lvlJc w:val="left"/>
    </w:lvl>
  </w:abstractNum>
  <w:abstractNum w:abstractNumId="2">
    <w:nsid w:val="F044E62E"/>
    <w:multiLevelType w:val="singleLevel"/>
    <w:tmpl w:val="F044E62E"/>
    <w:lvl w:ilvl="0">
      <w:start w:val="1"/>
      <w:numFmt w:val="decimal"/>
      <w:lvlText w:val="%1."/>
      <w:lvlJc w:val="left"/>
      <w:pPr>
        <w:tabs>
          <w:tab w:val="left" w:pos="312"/>
        </w:tabs>
      </w:pPr>
    </w:lvl>
  </w:abstractNum>
  <w:abstractNum w:abstractNumId="3">
    <w:nsid w:val="00000001"/>
    <w:multiLevelType w:val="singleLevel"/>
    <w:tmpl w:val="00000001"/>
    <w:lvl w:ilvl="0">
      <w:start w:val="2"/>
      <w:numFmt w:val="decimal"/>
      <w:lvlText w:val="%1."/>
      <w:lvlJc w:val="left"/>
      <w:pPr>
        <w:tabs>
          <w:tab w:val="left" w:pos="312"/>
        </w:tabs>
      </w:pPr>
    </w:lvl>
  </w:abstractNum>
  <w:abstractNum w:abstractNumId="4">
    <w:nsid w:val="00000005"/>
    <w:multiLevelType w:val="singleLevel"/>
    <w:tmpl w:val="00000005"/>
    <w:lvl w:ilvl="0">
      <w:start w:val="5"/>
      <w:numFmt w:val="chineseCounting"/>
      <w:suff w:val="nothing"/>
      <w:lvlText w:val="%1、"/>
      <w:lvlJc w:val="left"/>
      <w:rPr>
        <w:rFonts w:hint="eastAsia"/>
      </w:rPr>
    </w:lvl>
  </w:abstractNum>
  <w:abstractNum w:abstractNumId="5">
    <w:nsid w:val="0000000C"/>
    <w:multiLevelType w:val="singleLevel"/>
    <w:tmpl w:val="0000000C"/>
    <w:lvl w:ilvl="0">
      <w:start w:val="1"/>
      <w:numFmt w:val="chineseCounting"/>
      <w:suff w:val="space"/>
      <w:lvlText w:val="（%1）"/>
      <w:lvlJc w:val="left"/>
      <w:rPr>
        <w:rFonts w:hint="eastAsia"/>
      </w:rPr>
    </w:lvl>
  </w:abstractNum>
  <w:abstractNum w:abstractNumId="6">
    <w:nsid w:val="00000010"/>
    <w:multiLevelType w:val="multilevel"/>
    <w:tmpl w:val="0000001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00B6020"/>
    <w:multiLevelType w:val="singleLevel"/>
    <w:tmpl w:val="200B6020"/>
    <w:lvl w:ilvl="0">
      <w:start w:val="4"/>
      <w:numFmt w:val="chineseCounting"/>
      <w:suff w:val="nothing"/>
      <w:lvlText w:val="%1、"/>
      <w:lvlJc w:val="left"/>
      <w:rPr>
        <w:rFonts w:hint="eastAsia"/>
      </w:rPr>
    </w:lvl>
  </w:abstractNum>
  <w:abstractNum w:abstractNumId="8">
    <w:nsid w:val="333B233F"/>
    <w:multiLevelType w:val="singleLevel"/>
    <w:tmpl w:val="333B233F"/>
    <w:lvl w:ilvl="0">
      <w:start w:val="1"/>
      <w:numFmt w:val="decimal"/>
      <w:lvlText w:val="%1."/>
      <w:lvlJc w:val="left"/>
      <w:pPr>
        <w:tabs>
          <w:tab w:val="left" w:pos="312"/>
        </w:tabs>
      </w:pPr>
    </w:lvl>
  </w:abstractNum>
  <w:abstractNum w:abstractNumId="9">
    <w:nsid w:val="79132FFD"/>
    <w:multiLevelType w:val="singleLevel"/>
    <w:tmpl w:val="79132FFD"/>
    <w:lvl w:ilvl="0">
      <w:start w:val="1"/>
      <w:numFmt w:val="decimal"/>
      <w:lvlText w:val="%1."/>
      <w:lvlJc w:val="left"/>
      <w:pPr>
        <w:tabs>
          <w:tab w:val="left" w:pos="312"/>
        </w:tabs>
      </w:pPr>
    </w:lvl>
  </w:abstractNum>
  <w:abstractNum w:abstractNumId="10">
    <w:nsid w:val="7BE67AEC"/>
    <w:multiLevelType w:val="singleLevel"/>
    <w:tmpl w:val="7BE67AEC"/>
    <w:lvl w:ilvl="0">
      <w:start w:val="1"/>
      <w:numFmt w:val="chineseCounting"/>
      <w:suff w:val="nothing"/>
      <w:lvlText w:val="%1、"/>
      <w:lvlJc w:val="left"/>
      <w:rPr>
        <w:rFonts w:hint="eastAsia"/>
      </w:rPr>
    </w:lvl>
  </w:abstractNum>
  <w:num w:numId="1">
    <w:abstractNumId w:val="3"/>
  </w:num>
  <w:num w:numId="2">
    <w:abstractNumId w:val="5"/>
  </w:num>
  <w:num w:numId="3">
    <w:abstractNumId w:val="1"/>
  </w:num>
  <w:num w:numId="4">
    <w:abstractNumId w:val="4"/>
  </w:num>
  <w:num w:numId="5">
    <w:abstractNumId w:val="0"/>
  </w:num>
  <w:num w:numId="6">
    <w:abstractNumId w:val="10"/>
  </w:num>
  <w:num w:numId="7">
    <w:abstractNumId w:val="7"/>
  </w:num>
  <w:num w:numId="8">
    <w:abstractNumId w:val="2"/>
  </w:num>
  <w:num w:numId="9">
    <w:abstractNumId w:val="9"/>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zMGFkMWVkN2JjZjRjNjIxYmExNDMxZTNiZDFlNGMifQ=="/>
  </w:docVars>
  <w:rsids>
    <w:rsidRoot w:val="008221A3"/>
    <w:rsid w:val="00610E0D"/>
    <w:rsid w:val="008221A3"/>
    <w:rsid w:val="00B94681"/>
    <w:rsid w:val="056B2016"/>
    <w:rsid w:val="0D78230A"/>
    <w:rsid w:val="0D846C5B"/>
    <w:rsid w:val="0F172951"/>
    <w:rsid w:val="16885673"/>
    <w:rsid w:val="175E71E6"/>
    <w:rsid w:val="19C7639F"/>
    <w:rsid w:val="1B2C469E"/>
    <w:rsid w:val="1E1713FD"/>
    <w:rsid w:val="1F33750B"/>
    <w:rsid w:val="21016FB2"/>
    <w:rsid w:val="24A56507"/>
    <w:rsid w:val="265F253E"/>
    <w:rsid w:val="278613FB"/>
    <w:rsid w:val="27DB053D"/>
    <w:rsid w:val="2A043BBD"/>
    <w:rsid w:val="2D0C36C5"/>
    <w:rsid w:val="2FAA7F58"/>
    <w:rsid w:val="33896EE1"/>
    <w:rsid w:val="358931C8"/>
    <w:rsid w:val="38241FA5"/>
    <w:rsid w:val="39B750BD"/>
    <w:rsid w:val="3A8D0A96"/>
    <w:rsid w:val="3EFD0EAF"/>
    <w:rsid w:val="43461A6B"/>
    <w:rsid w:val="446A6766"/>
    <w:rsid w:val="4C960BCB"/>
    <w:rsid w:val="53E52DB4"/>
    <w:rsid w:val="54447157"/>
    <w:rsid w:val="549F3B2C"/>
    <w:rsid w:val="56083857"/>
    <w:rsid w:val="579B705F"/>
    <w:rsid w:val="616639E9"/>
    <w:rsid w:val="676A0903"/>
    <w:rsid w:val="6CBF5146"/>
    <w:rsid w:val="78ED5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89AB5BD-E5C5-40C6-A61E-6F4B3AB0A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Calibri" w:hAnsi="Calibri"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qFormat/>
    <w:rPr>
      <w:rFonts w:ascii="宋体" w:hAnsi="宋体"/>
      <w:sz w:val="24"/>
      <w:lang w:eastAsia="en-US"/>
    </w:rPr>
  </w:style>
  <w:style w:type="table" w:styleId="a4">
    <w:name w:val="Table Grid"/>
    <w:basedOn w:val="a1"/>
    <w:autoRedefine/>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a"/>
    <w:autoRedefine/>
    <w:qFormat/>
    <w:rPr>
      <w:rFonts w:ascii="宋体" w:hAnsi="宋体"/>
      <w:sz w:val="24"/>
      <w:lang w:eastAsia="en-US"/>
    </w:rPr>
  </w:style>
  <w:style w:type="table" w:customStyle="1" w:styleId="TableNormal">
    <w:name w:val="Table Normal"/>
    <w:autoRedefine/>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15</Pages>
  <Words>2107</Words>
  <Characters>12016</Characters>
  <Application>Microsoft Office Word</Application>
  <DocSecurity>0</DocSecurity>
  <Lines>100</Lines>
  <Paragraphs>28</Paragraphs>
  <ScaleCrop>false</ScaleCrop>
  <Company>微软中国</Company>
  <LinksUpToDate>false</LinksUpToDate>
  <CharactersWithSpaces>14095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Vino</dc:creator>
  <cp:lastModifiedBy>微软用户</cp:lastModifiedBy>
  <cp:revision>2</cp:revision>
  <dcterms:created xsi:type="dcterms:W3CDTF">2024-05-09T22:16:00Z</dcterms:created>
  <dcterms:modified xsi:type="dcterms:W3CDTF">2024-10-08T02:22:00Z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E2F119D47C9342B82E6A3C66B1648F95_41</vt:lpwstr>
  </property>
</Properties>
</file>